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my eyes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us married,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us in a dream.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the festivities,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what could be, and I see how great things could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if only it was reality,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how beautiful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sit here now awake,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wonder if you are out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are out there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wonder who you are and what you are like,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you look like,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of your sentiments,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your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your sense of humour and your wit,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how variable people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chance there is in finding someone,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right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as if finding a needle in a haystack,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torturous thing sometimes to want,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need something that isn't always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ideal dream this dream of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great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love that will hopefully appear by chance,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if by magic from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whatever happenstance that it may come from,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beautiful is love when it arrives,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lucky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find the love of your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incredible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your dream becomes reality,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powerful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powerful love is when it liberates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liberates you with the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it bestows upon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casts away any dark shadows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blesses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fills your heart and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such warmth and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you grow,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light without any cares,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without any cares.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