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memory of you</w:t>
      </w:r>
    </w:p>
    <w:p/>
    <w:p>
      <w:r>
        <w:rPr>
          <w:rFonts w:ascii="Arial" w:hAnsi="Arial" w:eastAsia="Arial"/>
          <w:b w:val="0"/>
          <w:sz w:val="22"/>
        </w:rPr>
        <w:t>It has only been a few days since I buried you,</w:t>
      </w:r>
    </w:p>
    <w:p>
      <w:r>
        <w:rPr>
          <w:rFonts w:ascii="Arial" w:hAnsi="Arial" w:eastAsia="Arial"/>
          <w:b w:val="0"/>
          <w:sz w:val="22"/>
        </w:rPr>
        <w:t>but sometimes, I light a candle for you,</w:t>
      </w:r>
    </w:p>
    <w:p>
      <w:r>
        <w:rPr>
          <w:rFonts w:ascii="Arial" w:hAnsi="Arial" w:eastAsia="Arial"/>
          <w:b w:val="0"/>
          <w:sz w:val="22"/>
        </w:rPr>
        <w:t>although, if you were human, you would have understood,</w:t>
      </w:r>
    </w:p>
    <w:p>
      <w:r>
        <w:rPr>
          <w:rFonts w:ascii="Arial" w:hAnsi="Arial" w:eastAsia="Arial"/>
          <w:b w:val="0"/>
          <w:sz w:val="22"/>
        </w:rPr>
        <w:t>and if you had sentience,</w:t>
      </w:r>
    </w:p>
    <w:p>
      <w:r>
        <w:rPr>
          <w:rFonts w:ascii="Arial" w:hAnsi="Arial" w:eastAsia="Arial"/>
          <w:b w:val="0"/>
          <w:sz w:val="22"/>
        </w:rPr>
        <w:t>you being a dog,</w:t>
      </w:r>
    </w:p>
    <w:p>
      <w:r>
        <w:rPr>
          <w:rFonts w:ascii="Arial" w:hAnsi="Arial" w:eastAsia="Arial"/>
          <w:b w:val="0"/>
          <w:sz w:val="22"/>
        </w:rPr>
        <w:t>you probably would have thought it silly,</w:t>
      </w:r>
    </w:p>
    <w:p>
      <w:r>
        <w:rPr>
          <w:rFonts w:ascii="Arial" w:hAnsi="Arial" w:eastAsia="Arial"/>
          <w:b w:val="0"/>
          <w:sz w:val="22"/>
        </w:rPr>
        <w:t>but, no matter,</w:t>
      </w:r>
    </w:p>
    <w:p>
      <w:r>
        <w:rPr>
          <w:rFonts w:ascii="Arial" w:hAnsi="Arial" w:eastAsia="Arial"/>
          <w:b w:val="0"/>
          <w:sz w:val="22"/>
        </w:rPr>
        <w:t>In memory of you,</w:t>
      </w:r>
    </w:p>
    <w:p>
      <w:r>
        <w:rPr>
          <w:rFonts w:ascii="Arial" w:hAnsi="Arial" w:eastAsia="Arial"/>
          <w:b w:val="0"/>
          <w:sz w:val="22"/>
        </w:rPr>
        <w:t>I have been lighting a candle or two,</w:t>
      </w:r>
    </w:p>
    <w:p>
      <w:r>
        <w:rPr>
          <w:rFonts w:ascii="Arial" w:hAnsi="Arial" w:eastAsia="Arial"/>
          <w:b w:val="0"/>
          <w:sz w:val="22"/>
        </w:rPr>
        <w:t>In memory of you,</w:t>
      </w:r>
    </w:p>
    <w:p>
      <w:r>
        <w:rPr>
          <w:rFonts w:ascii="Arial" w:hAnsi="Arial" w:eastAsia="Arial"/>
          <w:b w:val="0"/>
          <w:sz w:val="22"/>
        </w:rPr>
        <w:t>and today as I stand here,</w:t>
      </w:r>
    </w:p>
    <w:p>
      <w:r>
        <w:rPr>
          <w:rFonts w:ascii="Arial" w:hAnsi="Arial" w:eastAsia="Arial"/>
          <w:b w:val="0"/>
          <w:sz w:val="22"/>
        </w:rPr>
        <w:t>a lonely tear falls from my eyes,</w:t>
      </w:r>
    </w:p>
    <w:p>
      <w:r>
        <w:rPr>
          <w:rFonts w:ascii="Arial" w:hAnsi="Arial" w:eastAsia="Arial"/>
          <w:b w:val="0"/>
          <w:sz w:val="22"/>
        </w:rPr>
        <w:t>and hits the ground where I buried you,</w:t>
      </w:r>
    </w:p>
    <w:p>
      <w:r>
        <w:rPr>
          <w:rFonts w:ascii="Arial" w:hAnsi="Arial" w:eastAsia="Arial"/>
          <w:b w:val="0"/>
          <w:sz w:val="22"/>
        </w:rPr>
        <w:t>here I stand in a sombre mood,</w:t>
      </w:r>
    </w:p>
    <w:p>
      <w:r>
        <w:rPr>
          <w:rFonts w:ascii="Arial" w:hAnsi="Arial" w:eastAsia="Arial"/>
          <w:b w:val="0"/>
          <w:sz w:val="22"/>
        </w:rPr>
        <w:t>wishing you were here running here and there,</w:t>
      </w:r>
    </w:p>
    <w:p>
      <w:r>
        <w:rPr>
          <w:rFonts w:ascii="Arial" w:hAnsi="Arial" w:eastAsia="Arial"/>
          <w:b w:val="0"/>
          <w:sz w:val="22"/>
        </w:rPr>
        <w:t>as you used to do,</w:t>
      </w:r>
    </w:p>
    <w:p>
      <w:r>
        <w:rPr>
          <w:rFonts w:ascii="Arial" w:hAnsi="Arial" w:eastAsia="Arial"/>
          <w:b w:val="0"/>
          <w:sz w:val="22"/>
        </w:rPr>
        <w:t>on your four legs,</w:t>
      </w:r>
    </w:p>
    <w:p>
      <w:r>
        <w:rPr>
          <w:rFonts w:ascii="Arial" w:hAnsi="Arial" w:eastAsia="Arial"/>
          <w:b w:val="0"/>
          <w:sz w:val="22"/>
        </w:rPr>
        <w:t>and oh, how you used to make me smile,</w:t>
      </w:r>
    </w:p>
    <w:p>
      <w:r>
        <w:rPr>
          <w:rFonts w:ascii="Arial" w:hAnsi="Arial" w:eastAsia="Arial"/>
          <w:b w:val="0"/>
          <w:sz w:val="22"/>
        </w:rPr>
        <w:t>when you walked on your hind legs,</w:t>
      </w:r>
    </w:p>
    <w:p>
      <w:r>
        <w:rPr>
          <w:rFonts w:ascii="Arial" w:hAnsi="Arial" w:eastAsia="Arial"/>
          <w:b w:val="0"/>
          <w:sz w:val="22"/>
        </w:rPr>
        <w:t>but, alas my friendly dog,</w:t>
      </w:r>
    </w:p>
    <w:p>
      <w:r>
        <w:rPr>
          <w:rFonts w:ascii="Arial" w:hAnsi="Arial" w:eastAsia="Arial"/>
          <w:b w:val="0"/>
          <w:sz w:val="22"/>
        </w:rPr>
        <w:t>you have shuffled off your mortal coil,</w:t>
      </w:r>
    </w:p>
    <w:p>
      <w:r>
        <w:rPr>
          <w:rFonts w:ascii="Arial" w:hAnsi="Arial" w:eastAsia="Arial"/>
          <w:b w:val="0"/>
          <w:sz w:val="22"/>
        </w:rPr>
        <w:t>and now, now you are at rest,</w:t>
      </w:r>
    </w:p>
    <w:p>
      <w:r>
        <w:rPr>
          <w:rFonts w:ascii="Arial" w:hAnsi="Arial" w:eastAsia="Arial"/>
          <w:b w:val="0"/>
          <w:sz w:val="22"/>
        </w:rPr>
        <w:t>and laying before me in the soil,</w:t>
      </w:r>
    </w:p>
    <w:p>
      <w:r>
        <w:rPr>
          <w:rFonts w:ascii="Arial" w:hAnsi="Arial" w:eastAsia="Arial"/>
          <w:b w:val="0"/>
          <w:sz w:val="22"/>
        </w:rPr>
        <w:t>in the soil where you came from,</w:t>
      </w:r>
    </w:p>
    <w:p>
      <w:r>
        <w:rPr>
          <w:rFonts w:ascii="Arial" w:hAnsi="Arial" w:eastAsia="Arial"/>
          <w:b w:val="0"/>
          <w:sz w:val="22"/>
        </w:rPr>
        <w:t>and where I came from,</w:t>
      </w:r>
    </w:p>
    <w:p>
      <w:r>
        <w:rPr>
          <w:rFonts w:ascii="Arial" w:hAnsi="Arial" w:eastAsia="Arial"/>
          <w:b w:val="0"/>
          <w:sz w:val="22"/>
        </w:rPr>
        <w:t>and how much my best friend,</w:t>
      </w:r>
    </w:p>
    <w:p>
      <w:r>
        <w:rPr>
          <w:rFonts w:ascii="Arial" w:hAnsi="Arial" w:eastAsia="Arial"/>
          <w:b w:val="0"/>
          <w:sz w:val="22"/>
        </w:rPr>
        <w:t>how much I miss you and your crazy antics,</w:t>
      </w:r>
    </w:p>
    <w:p>
      <w:r>
        <w:rPr>
          <w:rFonts w:ascii="Arial" w:hAnsi="Arial" w:eastAsia="Arial"/>
          <w:b w:val="0"/>
          <w:sz w:val="22"/>
        </w:rPr>
        <w:t>and though I, though I am an old age pensioner now,</w:t>
      </w:r>
    </w:p>
    <w:p>
      <w:r>
        <w:rPr>
          <w:rFonts w:ascii="Arial" w:hAnsi="Arial" w:eastAsia="Arial"/>
          <w:b w:val="0"/>
          <w:sz w:val="22"/>
        </w:rPr>
        <w:t>I will soon most likely be joining you,</w:t>
      </w:r>
    </w:p>
    <w:p>
      <w:r>
        <w:rPr>
          <w:rFonts w:ascii="Arial" w:hAnsi="Arial" w:eastAsia="Arial"/>
          <w:b w:val="0"/>
          <w:sz w:val="22"/>
        </w:rPr>
        <w:t>but what a life you had, what a life,</w:t>
      </w:r>
    </w:p>
    <w:p>
      <w:r>
        <w:rPr>
          <w:rFonts w:ascii="Arial" w:hAnsi="Arial" w:eastAsia="Arial"/>
          <w:b w:val="0"/>
          <w:sz w:val="22"/>
        </w:rPr>
        <w:t>and what pleasure you brought to me,</w:t>
      </w:r>
    </w:p>
    <w:p>
      <w:r>
        <w:rPr>
          <w:rFonts w:ascii="Arial" w:hAnsi="Arial" w:eastAsia="Arial"/>
          <w:b w:val="0"/>
          <w:sz w:val="22"/>
        </w:rPr>
        <w:t>and I hope I brought you pleasure too,</w:t>
      </w:r>
    </w:p>
    <w:p>
      <w:r>
        <w:rPr>
          <w:rFonts w:ascii="Arial" w:hAnsi="Arial" w:eastAsia="Arial"/>
          <w:b w:val="0"/>
          <w:sz w:val="22"/>
        </w:rPr>
        <w:t>as I stand here, I have no fear,</w:t>
      </w:r>
    </w:p>
    <w:p>
      <w:r>
        <w:rPr>
          <w:rFonts w:ascii="Arial" w:hAnsi="Arial" w:eastAsia="Arial"/>
          <w:b w:val="0"/>
          <w:sz w:val="22"/>
        </w:rPr>
        <w:t>because I have had a good life too,</w:t>
      </w:r>
    </w:p>
    <w:p>
      <w:r>
        <w:rPr>
          <w:rFonts w:ascii="Arial" w:hAnsi="Arial" w:eastAsia="Arial"/>
          <w:b w:val="0"/>
          <w:sz w:val="22"/>
        </w:rPr>
        <w:t>so, goodbye my friend, for now,</w:t>
      </w:r>
    </w:p>
    <w:p>
      <w:r>
        <w:rPr>
          <w:rFonts w:ascii="Arial" w:hAnsi="Arial" w:eastAsia="Arial"/>
          <w:b w:val="0"/>
          <w:sz w:val="22"/>
        </w:rPr>
        <w:t>because it is starting to rain,</w:t>
      </w:r>
    </w:p>
    <w:p>
      <w:r>
        <w:rPr>
          <w:rFonts w:ascii="Arial" w:hAnsi="Arial" w:eastAsia="Arial"/>
          <w:b w:val="0"/>
          <w:sz w:val="22"/>
        </w:rPr>
        <w:t>and I am going inside now for a cup of tea,</w:t>
      </w:r>
    </w:p>
    <w:p>
      <w:r>
        <w:rPr>
          <w:rFonts w:ascii="Arial" w:hAnsi="Arial" w:eastAsia="Arial"/>
          <w:b w:val="0"/>
          <w:sz w:val="22"/>
        </w:rPr>
        <w:t>yes, tea like sometimes I used to give to you,</w:t>
      </w:r>
    </w:p>
    <w:p>
      <w:r>
        <w:rPr>
          <w:rFonts w:ascii="Arial" w:hAnsi="Arial" w:eastAsia="Arial"/>
          <w:b w:val="0"/>
          <w:sz w:val="22"/>
        </w:rPr>
        <w:t>so, goodbye for now my dear friend,</w:t>
      </w:r>
    </w:p>
    <w:p>
      <w:r>
        <w:rPr>
          <w:rFonts w:ascii="Arial" w:hAnsi="Arial" w:eastAsia="Arial"/>
          <w:b w:val="0"/>
          <w:sz w:val="22"/>
        </w:rPr>
        <w:t>travel well to heaven,</w:t>
      </w:r>
    </w:p>
    <w:p>
      <w:r>
        <w:rPr>
          <w:rFonts w:ascii="Arial" w:hAnsi="Arial" w:eastAsia="Arial"/>
          <w:b w:val="0"/>
          <w:sz w:val="22"/>
        </w:rPr>
        <w:t>and kindly give my regards to God, would you?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