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defence of the country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defence of the country I 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partake of thought and of many plans.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ponder this, and I ponder that,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try to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try to understand what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it is that will erase stupidity from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advance us to a better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world that is simpler, and easier to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wonder, but sadly,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never a day where positivity,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not eradicated by the stupidity of 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humanities far too frequent, stupid ill-thought-out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