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If you had have loved me</w:t>
      </w:r>
    </w:p>
    <w:p/>
    <w:p>
      <w:r>
        <w:rPr>
          <w:rFonts w:ascii="Arial" w:hAnsi="Arial" w:eastAsia="Arial"/>
          <w:b w:val="0"/>
          <w:sz w:val="22"/>
        </w:rPr>
        <w:t>If you had have loved me,</w:t>
      </w:r>
    </w:p>
    <w:p>
      <w:r>
        <w:rPr>
          <w:rFonts w:ascii="Arial" w:hAnsi="Arial" w:eastAsia="Arial"/>
          <w:b w:val="0"/>
          <w:sz w:val="22"/>
        </w:rPr>
        <w:t>if you had have loved me,</w:t>
      </w:r>
    </w:p>
    <w:p>
      <w:r>
        <w:rPr>
          <w:rFonts w:ascii="Arial" w:hAnsi="Arial" w:eastAsia="Arial"/>
          <w:b w:val="0"/>
          <w:sz w:val="22"/>
        </w:rPr>
        <w:t>now where would I be,</w:t>
      </w:r>
    </w:p>
    <w:p>
      <w:r>
        <w:rPr>
          <w:rFonts w:ascii="Arial" w:hAnsi="Arial" w:eastAsia="Arial"/>
          <w:b w:val="0"/>
          <w:sz w:val="22"/>
        </w:rPr>
        <w:t>I do not know,</w:t>
      </w:r>
    </w:p>
    <w:p>
      <w:r>
        <w:rPr>
          <w:rFonts w:ascii="Arial" w:hAnsi="Arial" w:eastAsia="Arial"/>
          <w:b w:val="0"/>
          <w:sz w:val="22"/>
        </w:rPr>
        <w:t>but I am here,</w:t>
      </w:r>
    </w:p>
    <w:p>
      <w:r>
        <w:rPr>
          <w:rFonts w:ascii="Arial" w:hAnsi="Arial" w:eastAsia="Arial"/>
          <w:b w:val="0"/>
          <w:sz w:val="22"/>
        </w:rPr>
        <w:t>and here in me,</w:t>
      </w:r>
    </w:p>
    <w:p>
      <w:r>
        <w:rPr>
          <w:rFonts w:ascii="Arial" w:hAnsi="Arial" w:eastAsia="Arial"/>
          <w:b w:val="0"/>
          <w:sz w:val="22"/>
        </w:rPr>
        <w:t>there is a raging sea,</w:t>
      </w:r>
    </w:p>
    <w:p>
      <w:r>
        <w:rPr>
          <w:rFonts w:ascii="Arial" w:hAnsi="Arial" w:eastAsia="Arial"/>
          <w:b w:val="0"/>
          <w:sz w:val="22"/>
        </w:rPr>
        <w:t>a raging sea,</w:t>
      </w:r>
    </w:p>
    <w:p>
      <w:r>
        <w:rPr>
          <w:rFonts w:ascii="Arial" w:hAnsi="Arial" w:eastAsia="Arial"/>
          <w:b w:val="0"/>
          <w:sz w:val="22"/>
        </w:rPr>
        <w:t>and I cannot see,</w:t>
      </w:r>
    </w:p>
    <w:p>
      <w:r>
        <w:rPr>
          <w:rFonts w:ascii="Arial" w:hAnsi="Arial" w:eastAsia="Arial"/>
          <w:b w:val="0"/>
          <w:sz w:val="22"/>
        </w:rPr>
        <w:t>I cannot see clearly,</w:t>
      </w:r>
    </w:p>
    <w:p>
      <w:r>
        <w:rPr>
          <w:rFonts w:ascii="Arial" w:hAnsi="Arial" w:eastAsia="Arial"/>
          <w:b w:val="0"/>
          <w:sz w:val="22"/>
        </w:rPr>
        <w:t>for time has stopped,</w:t>
      </w:r>
    </w:p>
    <w:p>
      <w:r>
        <w:rPr>
          <w:rFonts w:ascii="Arial" w:hAnsi="Arial" w:eastAsia="Arial"/>
          <w:b w:val="0"/>
          <w:sz w:val="22"/>
        </w:rPr>
        <w:t>and it is as if time only exists to torment me,</w:t>
      </w:r>
    </w:p>
    <w:p>
      <w:r>
        <w:rPr>
          <w:rFonts w:ascii="Arial" w:hAnsi="Arial" w:eastAsia="Arial"/>
          <w:b w:val="0"/>
          <w:sz w:val="22"/>
        </w:rPr>
        <w:t>and to remind me of my loneliness,</w:t>
      </w:r>
    </w:p>
    <w:p>
      <w:r>
        <w:rPr>
          <w:rFonts w:ascii="Arial" w:hAnsi="Arial" w:eastAsia="Arial"/>
          <w:b w:val="0"/>
          <w:sz w:val="22"/>
        </w:rPr>
        <w:t>and, oh, what a sad state of affairs it is,</w:t>
      </w:r>
    </w:p>
    <w:p>
      <w:r>
        <w:rPr>
          <w:rFonts w:ascii="Arial" w:hAnsi="Arial" w:eastAsia="Arial"/>
          <w:b w:val="0"/>
          <w:sz w:val="22"/>
        </w:rPr>
        <w:t>and what great misery,</w:t>
      </w:r>
    </w:p>
    <w:p>
      <w:r>
        <w:rPr>
          <w:rFonts w:ascii="Arial" w:hAnsi="Arial" w:eastAsia="Arial"/>
          <w:b w:val="0"/>
          <w:sz w:val="22"/>
        </w:rPr>
        <w:t>what great misery,</w:t>
      </w:r>
    </w:p>
    <w:p>
      <w:r>
        <w:rPr>
          <w:rFonts w:ascii="Arial" w:hAnsi="Arial" w:eastAsia="Arial"/>
          <w:b w:val="0"/>
          <w:sz w:val="22"/>
        </w:rPr>
        <w:t>there is in me,</w:t>
      </w:r>
    </w:p>
    <w:p>
      <w:r>
        <w:rPr>
          <w:rFonts w:ascii="Arial" w:hAnsi="Arial" w:eastAsia="Arial"/>
          <w:b w:val="0"/>
          <w:sz w:val="22"/>
        </w:rPr>
        <w:t>oh, if you had have loved me,</w:t>
      </w:r>
    </w:p>
    <w:p>
      <w:r>
        <w:rPr>
          <w:rFonts w:ascii="Arial" w:hAnsi="Arial" w:eastAsia="Arial"/>
          <w:b w:val="0"/>
          <w:sz w:val="22"/>
        </w:rPr>
        <w:t>how much better life would have been,</w:t>
      </w:r>
    </w:p>
    <w:p>
      <w:r>
        <w:rPr>
          <w:rFonts w:ascii="Arial" w:hAnsi="Arial" w:eastAsia="Arial"/>
          <w:b w:val="0"/>
          <w:sz w:val="22"/>
        </w:rPr>
        <w:t>how much better life truly would have been,</w:t>
      </w:r>
    </w:p>
    <w:p>
      <w:r>
        <w:rPr>
          <w:rFonts w:ascii="Arial" w:hAnsi="Arial" w:eastAsia="Arial"/>
          <w:b w:val="0"/>
          <w:sz w:val="22"/>
        </w:rPr>
        <w:t>but sadly, it is not reality,</w:t>
      </w:r>
    </w:p>
    <w:p>
      <w:r>
        <w:rPr>
          <w:rFonts w:ascii="Arial" w:hAnsi="Arial" w:eastAsia="Arial"/>
          <w:b w:val="0"/>
          <w:sz w:val="22"/>
        </w:rPr>
        <w:t>and you,</w:t>
      </w:r>
    </w:p>
    <w:p>
      <w:r>
        <w:rPr>
          <w:rFonts w:ascii="Arial" w:hAnsi="Arial" w:eastAsia="Arial"/>
          <w:b w:val="0"/>
          <w:sz w:val="22"/>
        </w:rPr>
        <w:t>you rejected me,</w:t>
      </w:r>
    </w:p>
    <w:p>
      <w:r>
        <w:rPr>
          <w:rFonts w:ascii="Arial" w:hAnsi="Arial" w:eastAsia="Arial"/>
          <w:b w:val="0"/>
          <w:sz w:val="22"/>
        </w:rPr>
        <w:t>and I had built my hopes up so high,</w:t>
      </w:r>
    </w:p>
    <w:p>
      <w:r>
        <w:rPr>
          <w:rFonts w:ascii="Arial" w:hAnsi="Arial" w:eastAsia="Arial"/>
          <w:b w:val="0"/>
          <w:sz w:val="22"/>
        </w:rPr>
        <w:t>and I wanted our love to be,</w:t>
      </w:r>
    </w:p>
    <w:p>
      <w:r>
        <w:rPr>
          <w:rFonts w:ascii="Arial" w:hAnsi="Arial" w:eastAsia="Arial"/>
          <w:b w:val="0"/>
          <w:sz w:val="22"/>
        </w:rPr>
        <w:t>but it was not to be,</w:t>
      </w:r>
    </w:p>
    <w:p>
      <w:r>
        <w:rPr>
          <w:rFonts w:ascii="Arial" w:hAnsi="Arial" w:eastAsia="Arial"/>
          <w:b w:val="0"/>
          <w:sz w:val="22"/>
        </w:rPr>
        <w:t>and instead inside me, there is a raging sea,</w:t>
      </w:r>
    </w:p>
    <w:p>
      <w:r>
        <w:rPr>
          <w:rFonts w:ascii="Arial" w:hAnsi="Arial" w:eastAsia="Arial"/>
          <w:b w:val="0"/>
          <w:sz w:val="22"/>
        </w:rPr>
        <w:t>a raging sea of uncertainty,</w:t>
      </w:r>
    </w:p>
    <w:p>
      <w:r>
        <w:rPr>
          <w:rFonts w:ascii="Arial" w:hAnsi="Arial" w:eastAsia="Arial"/>
          <w:b w:val="0"/>
          <w:sz w:val="22"/>
        </w:rPr>
        <w:t>and how unbalanced I feel,</w:t>
      </w:r>
    </w:p>
    <w:p>
      <w:r>
        <w:rPr>
          <w:rFonts w:ascii="Arial" w:hAnsi="Arial" w:eastAsia="Arial"/>
          <w:b w:val="0"/>
          <w:sz w:val="22"/>
        </w:rPr>
        <w:t>with so many mixed feelings in me,</w:t>
      </w:r>
    </w:p>
    <w:p>
      <w:r>
        <w:rPr>
          <w:rFonts w:ascii="Arial" w:hAnsi="Arial" w:eastAsia="Arial"/>
          <w:b w:val="0"/>
          <w:sz w:val="22"/>
        </w:rPr>
        <w:t>and I cannot seemingly escape this misery,</w:t>
      </w:r>
    </w:p>
    <w:p>
      <w:r>
        <w:rPr>
          <w:rFonts w:ascii="Arial" w:hAnsi="Arial" w:eastAsia="Arial"/>
          <w:b w:val="0"/>
          <w:sz w:val="22"/>
        </w:rPr>
        <w:t>for everywhere I go, I swear I see you,</w:t>
      </w:r>
    </w:p>
    <w:p>
      <w:r>
        <w:rPr>
          <w:rFonts w:ascii="Arial" w:hAnsi="Arial" w:eastAsia="Arial"/>
          <w:b w:val="0"/>
          <w:sz w:val="22"/>
        </w:rPr>
        <w:t>and I think of you more than is healthy,</w:t>
      </w:r>
    </w:p>
    <w:p>
      <w:r>
        <w:rPr>
          <w:rFonts w:ascii="Arial" w:hAnsi="Arial" w:eastAsia="Arial"/>
          <w:b w:val="0"/>
          <w:sz w:val="22"/>
        </w:rPr>
        <w:t>and it compounds the misery,</w:t>
      </w:r>
    </w:p>
    <w:p>
      <w:r>
        <w:rPr>
          <w:rFonts w:ascii="Arial" w:hAnsi="Arial" w:eastAsia="Arial"/>
          <w:b w:val="0"/>
          <w:sz w:val="22"/>
        </w:rPr>
        <w:t>and there are few smiles upon my face these days,</w:t>
      </w:r>
    </w:p>
    <w:p>
      <w:r>
        <w:rPr>
          <w:rFonts w:ascii="Arial" w:hAnsi="Arial" w:eastAsia="Arial"/>
          <w:b w:val="0"/>
          <w:sz w:val="22"/>
        </w:rPr>
        <w:t>though, I wish it were not the case,</w:t>
      </w:r>
    </w:p>
    <w:p>
      <w:r>
        <w:rPr>
          <w:rFonts w:ascii="Arial" w:hAnsi="Arial" w:eastAsia="Arial"/>
          <w:b w:val="0"/>
          <w:sz w:val="22"/>
        </w:rPr>
        <w:t>but I cannot seem to forget you,</w:t>
      </w:r>
    </w:p>
    <w:p>
      <w:r>
        <w:rPr>
          <w:rFonts w:ascii="Arial" w:hAnsi="Arial" w:eastAsia="Arial"/>
          <w:b w:val="0"/>
          <w:sz w:val="22"/>
        </w:rPr>
        <w:t>and I cannot stop thinking about what could have been,</w:t>
      </w:r>
    </w:p>
    <w:p>
      <w:r>
        <w:rPr>
          <w:rFonts w:ascii="Arial" w:hAnsi="Arial" w:eastAsia="Arial"/>
          <w:b w:val="0"/>
          <w:sz w:val="22"/>
        </w:rPr>
        <w:t>and here alone,</w:t>
      </w:r>
    </w:p>
    <w:p>
      <w:r>
        <w:rPr>
          <w:rFonts w:ascii="Arial" w:hAnsi="Arial" w:eastAsia="Arial"/>
          <w:b w:val="0"/>
          <w:sz w:val="22"/>
        </w:rPr>
        <w:t>is a terrifying place sometimes,</w:t>
      </w:r>
    </w:p>
    <w:p>
      <w:r>
        <w:rPr>
          <w:rFonts w:ascii="Arial" w:hAnsi="Arial" w:eastAsia="Arial"/>
          <w:b w:val="0"/>
          <w:sz w:val="22"/>
        </w:rPr>
        <w:t>because it scares me,</w:t>
      </w:r>
    </w:p>
    <w:p>
      <w:r>
        <w:rPr>
          <w:rFonts w:ascii="Arial" w:hAnsi="Arial" w:eastAsia="Arial"/>
          <w:b w:val="0"/>
          <w:sz w:val="22"/>
        </w:rPr>
        <w:t>it scares me that it may have been my last chance at love,</w:t>
      </w:r>
    </w:p>
    <w:p>
      <w:r>
        <w:rPr>
          <w:rFonts w:ascii="Arial" w:hAnsi="Arial" w:eastAsia="Arial"/>
          <w:b w:val="0"/>
          <w:sz w:val="22"/>
        </w:rPr>
        <w:t>oh, what could have been,</w:t>
      </w:r>
    </w:p>
    <w:p>
      <w:r>
        <w:rPr>
          <w:rFonts w:ascii="Arial" w:hAnsi="Arial" w:eastAsia="Arial"/>
          <w:b w:val="0"/>
          <w:sz w:val="22"/>
        </w:rPr>
        <w:t>oh, what could have been,</w:t>
      </w:r>
    </w:p>
    <w:p>
      <w:r>
        <w:rPr>
          <w:rFonts w:ascii="Arial" w:hAnsi="Arial" w:eastAsia="Arial"/>
          <w:b w:val="0"/>
          <w:sz w:val="22"/>
        </w:rPr>
        <w:t>I do not know,</w:t>
      </w:r>
    </w:p>
    <w:p>
      <w:r>
        <w:rPr>
          <w:rFonts w:ascii="Arial" w:hAnsi="Arial" w:eastAsia="Arial"/>
          <w:b w:val="0"/>
          <w:sz w:val="22"/>
        </w:rPr>
        <w:t>I do not know sadly,</w:t>
      </w:r>
    </w:p>
    <w:p>
      <w:r>
        <w:rPr>
          <w:rFonts w:ascii="Arial" w:hAnsi="Arial" w:eastAsia="Arial"/>
          <w:b w:val="0"/>
          <w:sz w:val="22"/>
        </w:rPr>
        <w:t>but it was a magnificent dream,</w:t>
      </w:r>
    </w:p>
    <w:p>
      <w:r>
        <w:rPr>
          <w:rFonts w:ascii="Arial" w:hAnsi="Arial" w:eastAsia="Arial"/>
          <w:b w:val="0"/>
          <w:sz w:val="22"/>
        </w:rPr>
        <w:t>a magnificent dream,</w:t>
      </w:r>
    </w:p>
    <w:p>
      <w:r>
        <w:rPr>
          <w:rFonts w:ascii="Arial" w:hAnsi="Arial" w:eastAsia="Arial"/>
          <w:b w:val="0"/>
          <w:sz w:val="22"/>
        </w:rPr>
        <w:t>and unfortunately, here I stand,</w:t>
      </w:r>
    </w:p>
    <w:p>
      <w:r>
        <w:rPr>
          <w:rFonts w:ascii="Arial" w:hAnsi="Arial" w:eastAsia="Arial"/>
          <w:b w:val="0"/>
          <w:sz w:val="22"/>
        </w:rPr>
        <w:t>pondering my future,</w:t>
      </w:r>
    </w:p>
    <w:p>
      <w:r>
        <w:rPr>
          <w:rFonts w:ascii="Arial" w:hAnsi="Arial" w:eastAsia="Arial"/>
          <w:b w:val="0"/>
          <w:sz w:val="22"/>
        </w:rPr>
        <w:t>a future without love possibly,</w:t>
      </w:r>
    </w:p>
    <w:p>
      <w:r>
        <w:rPr>
          <w:rFonts w:ascii="Arial" w:hAnsi="Arial" w:eastAsia="Arial"/>
          <w:b w:val="0"/>
          <w:sz w:val="22"/>
        </w:rPr>
        <w:t>and here I stand,</w:t>
      </w:r>
    </w:p>
    <w:p>
      <w:r>
        <w:rPr>
          <w:rFonts w:ascii="Arial" w:hAnsi="Arial" w:eastAsia="Arial"/>
          <w:b w:val="0"/>
          <w:sz w:val="22"/>
        </w:rPr>
        <w:t>a single man,</w:t>
      </w:r>
    </w:p>
    <w:p>
      <w:r>
        <w:rPr>
          <w:rFonts w:ascii="Arial" w:hAnsi="Arial" w:eastAsia="Arial"/>
          <w:b w:val="0"/>
          <w:sz w:val="22"/>
        </w:rPr>
        <w:t>a single man whose tear drops fall like rain,</w:t>
      </w:r>
    </w:p>
    <w:p>
      <w:r>
        <w:rPr>
          <w:rFonts w:ascii="Arial" w:hAnsi="Arial" w:eastAsia="Arial"/>
          <w:b w:val="0"/>
          <w:sz w:val="22"/>
        </w:rPr>
        <w:t>far too frequently,</w:t>
      </w:r>
    </w:p>
    <w:p>
      <w:r>
        <w:rPr>
          <w:rFonts w:ascii="Arial" w:hAnsi="Arial" w:eastAsia="Arial"/>
          <w:b w:val="0"/>
          <w:sz w:val="22"/>
        </w:rPr>
        <w:t>far too frequently.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