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the heavens should fall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If the heavens should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find myself in hell,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me wrap myself in a cloak of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planets,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shattered into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both large and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let me wrap myself in a cloak of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can be close to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bemoan the loss of the heavens.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if the heavens should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find myself amongst the ruins of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 and the devil beside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we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we all commiserate,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bemoan humanities stupidity and fate,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repeatedly damaged nature and ruined it all?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