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only</w:t>
      </w:r>
    </w:p>
    <w:p/>
    <w:p>
      <w:r>
        <w:rPr>
          <w:rFonts w:ascii="Arial" w:hAnsi="Arial" w:eastAsia="Arial"/>
          <w:b w:val="0"/>
          <w:sz w:val="22"/>
        </w:rPr>
        <w:t>If only happiness could be improved,</w:t>
      </w:r>
    </w:p>
    <w:p>
      <w:r>
        <w:rPr>
          <w:rFonts w:ascii="Arial" w:hAnsi="Arial" w:eastAsia="Arial"/>
          <w:b w:val="0"/>
          <w:sz w:val="22"/>
        </w:rPr>
        <w:t>if only everything you did,</w:t>
      </w:r>
    </w:p>
    <w:p>
      <w:r>
        <w:rPr>
          <w:rFonts w:ascii="Arial" w:hAnsi="Arial" w:eastAsia="Arial"/>
          <w:b w:val="0"/>
          <w:sz w:val="22"/>
        </w:rPr>
        <w:t>and when you did it was filled with such a light mood,</w:t>
      </w:r>
    </w:p>
    <w:p>
      <w:r>
        <w:rPr>
          <w:rFonts w:ascii="Arial" w:hAnsi="Arial" w:eastAsia="Arial"/>
          <w:b w:val="0"/>
          <w:sz w:val="22"/>
        </w:rPr>
        <w:t>yes, if only the world was not open to abuse by humans,</w:t>
      </w:r>
    </w:p>
    <w:p>
      <w:r>
        <w:rPr>
          <w:rFonts w:ascii="Arial" w:hAnsi="Arial" w:eastAsia="Arial"/>
          <w:b w:val="0"/>
          <w:sz w:val="22"/>
        </w:rPr>
        <w:t>who are damaging to the Earth,</w:t>
      </w:r>
    </w:p>
    <w:p>
      <w:r>
        <w:rPr>
          <w:rFonts w:ascii="Arial" w:hAnsi="Arial" w:eastAsia="Arial"/>
          <w:b w:val="0"/>
          <w:sz w:val="22"/>
        </w:rPr>
        <w:t>and who are far too often rather rude,</w:t>
      </w:r>
    </w:p>
    <w:p>
      <w:r>
        <w:rPr>
          <w:rFonts w:ascii="Arial" w:hAnsi="Arial" w:eastAsia="Arial"/>
          <w:b w:val="0"/>
          <w:sz w:val="22"/>
        </w:rPr>
        <w:t>if only, if only happiness could be improved,</w:t>
      </w:r>
    </w:p>
    <w:p>
      <w:r>
        <w:rPr>
          <w:rFonts w:ascii="Arial" w:hAnsi="Arial" w:eastAsia="Arial"/>
          <w:b w:val="0"/>
          <w:sz w:val="22"/>
        </w:rPr>
        <w:t>by there being no spite, or hate, racism,</w:t>
      </w:r>
    </w:p>
    <w:p>
      <w:r>
        <w:rPr>
          <w:rFonts w:ascii="Arial" w:hAnsi="Arial" w:eastAsia="Arial"/>
          <w:b w:val="0"/>
          <w:sz w:val="22"/>
        </w:rPr>
        <w:t>jealousy, and greed, and mental abuse,</w:t>
      </w:r>
    </w:p>
    <w:p>
      <w:r>
        <w:rPr>
          <w:rFonts w:ascii="Arial" w:hAnsi="Arial" w:eastAsia="Arial"/>
          <w:b w:val="0"/>
          <w:sz w:val="22"/>
        </w:rPr>
        <w:t>yes, if only happiness could be improved,</w:t>
      </w:r>
    </w:p>
    <w:p>
      <w:r>
        <w:rPr>
          <w:rFonts w:ascii="Arial" w:hAnsi="Arial" w:eastAsia="Arial"/>
          <w:b w:val="0"/>
          <w:sz w:val="22"/>
        </w:rPr>
        <w:t>and civility, oh, what a world it would be,</w:t>
      </w:r>
    </w:p>
    <w:p>
      <w:r>
        <w:rPr>
          <w:rFonts w:ascii="Arial" w:hAnsi="Arial" w:eastAsia="Arial"/>
          <w:b w:val="0"/>
          <w:sz w:val="22"/>
        </w:rPr>
        <w:t>and how much better it would be,</w:t>
      </w:r>
    </w:p>
    <w:p>
      <w:r>
        <w:rPr>
          <w:rFonts w:ascii="Arial" w:hAnsi="Arial" w:eastAsia="Arial"/>
          <w:b w:val="0"/>
          <w:sz w:val="22"/>
        </w:rPr>
        <w:t>if negative thoughts and evil words,</w:t>
      </w:r>
    </w:p>
    <w:p>
      <w:r>
        <w:rPr>
          <w:rFonts w:ascii="Arial" w:hAnsi="Arial" w:eastAsia="Arial"/>
          <w:b w:val="0"/>
          <w:sz w:val="22"/>
        </w:rPr>
        <w:t>upon people’s lives did not intrude,</w:t>
      </w:r>
    </w:p>
    <w:p>
      <w:r>
        <w:rPr>
          <w:rFonts w:ascii="Arial" w:hAnsi="Arial" w:eastAsia="Arial"/>
          <w:b w:val="0"/>
          <w:sz w:val="22"/>
        </w:rPr>
        <w:t>oh, if happiness could be improved.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