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If in thine eyes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If in thine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could see, all your visions in your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would I be any wiser to who you 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would I understand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complexities of your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 seem fragmented, and always in a bind,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yet, you always pull yourself together,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amazes me every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from out of thin air you pull such incredible things,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from your intellect,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organisation you can achieve anything,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I would not give to have your skills,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to you it comes naturally,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not to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well, I will have to keep hoping,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keep hoping for those special pills.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