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If by logic and common sense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If by logic and common sense, you cannot understand,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cannot understand,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incongruous your thoughts 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then I sympathise, but realise this,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because of your lack of education,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how misguided will be your plans,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but, then again, I will help you no matter what,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will point you to the books,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books that you will probably not understand,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will probably place them upon your head,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assuming knowledge by osmosis is well read,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alas, alas, I wonder what the point of evolution was,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a human is so complex,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all you have for brains, is nothing useful,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all there is, is mostly,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empty space, the empty space in the inside of your head.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