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If and when</w:t>
      </w:r>
    </w:p>
    <w:p/>
    <w:p>
      <w:r>
        <w:rPr>
          <w:rFonts w:ascii="Arial" w:hAnsi="Arial" w:eastAsia="Arial"/>
          <w:b w:val="0"/>
          <w:sz w:val="22"/>
        </w:rPr>
        <w:t>If and when war would cease,</w:t>
      </w:r>
    </w:p>
    <w:p>
      <w:r>
        <w:rPr>
          <w:rFonts w:ascii="Arial" w:hAnsi="Arial" w:eastAsia="Arial"/>
          <w:b w:val="0"/>
          <w:sz w:val="22"/>
        </w:rPr>
        <w:t>what would the world be like,</w:t>
      </w:r>
    </w:p>
    <w:p>
      <w:r>
        <w:rPr>
          <w:rFonts w:ascii="Arial" w:hAnsi="Arial" w:eastAsia="Arial"/>
          <w:b w:val="0"/>
          <w:sz w:val="22"/>
        </w:rPr>
        <w:t>and how would we,</w:t>
      </w:r>
    </w:p>
    <w:p>
      <w:r>
        <w:rPr>
          <w:rFonts w:ascii="Arial" w:hAnsi="Arial" w:eastAsia="Arial"/>
          <w:b w:val="0"/>
          <w:sz w:val="22"/>
        </w:rPr>
        <w:t>spend our time and would we be carefree,</w:t>
      </w:r>
    </w:p>
    <w:p>
      <w:r>
        <w:rPr>
          <w:rFonts w:ascii="Arial" w:hAnsi="Arial" w:eastAsia="Arial"/>
          <w:b w:val="0"/>
          <w:sz w:val="22"/>
        </w:rPr>
        <w:t>would we be happier,</w:t>
      </w:r>
    </w:p>
    <w:p>
      <w:r>
        <w:rPr>
          <w:rFonts w:ascii="Arial" w:hAnsi="Arial" w:eastAsia="Arial"/>
          <w:b w:val="0"/>
          <w:sz w:val="22"/>
        </w:rPr>
        <w:t>would we have more time for materialism,</w:t>
      </w:r>
    </w:p>
    <w:p>
      <w:r>
        <w:rPr>
          <w:rFonts w:ascii="Arial" w:hAnsi="Arial" w:eastAsia="Arial"/>
          <w:b w:val="0"/>
          <w:sz w:val="22"/>
        </w:rPr>
        <w:t>and would we be more selfish than we used to be,</w:t>
      </w:r>
    </w:p>
    <w:p>
      <w:r>
        <w:rPr>
          <w:rFonts w:ascii="Arial" w:hAnsi="Arial" w:eastAsia="Arial"/>
          <w:b w:val="0"/>
          <w:sz w:val="22"/>
        </w:rPr>
        <w:t>for if war would cease would the world be,</w:t>
      </w:r>
    </w:p>
    <w:p>
      <w:r>
        <w:rPr>
          <w:rFonts w:ascii="Arial" w:hAnsi="Arial" w:eastAsia="Arial"/>
          <w:b w:val="0"/>
          <w:sz w:val="22"/>
        </w:rPr>
        <w:t>able to cope with the increase,</w:t>
      </w:r>
    </w:p>
    <w:p>
      <w:r>
        <w:rPr>
          <w:rFonts w:ascii="Arial" w:hAnsi="Arial" w:eastAsia="Arial"/>
          <w:b w:val="0"/>
          <w:sz w:val="22"/>
        </w:rPr>
        <w:t>in the populations of every country,</w:t>
      </w:r>
    </w:p>
    <w:p>
      <w:r>
        <w:rPr>
          <w:rFonts w:ascii="Arial" w:hAnsi="Arial" w:eastAsia="Arial"/>
          <w:b w:val="0"/>
          <w:sz w:val="22"/>
        </w:rPr>
        <w:t>and would we have enough food to eat,</w:t>
      </w:r>
    </w:p>
    <w:p>
      <w:r>
        <w:rPr>
          <w:rFonts w:ascii="Arial" w:hAnsi="Arial" w:eastAsia="Arial"/>
          <w:b w:val="0"/>
          <w:sz w:val="22"/>
        </w:rPr>
        <w:t>would we be more tolerant with our neighbours,</w:t>
      </w:r>
    </w:p>
    <w:p>
      <w:r>
        <w:rPr>
          <w:rFonts w:ascii="Arial" w:hAnsi="Arial" w:eastAsia="Arial"/>
          <w:b w:val="0"/>
          <w:sz w:val="22"/>
        </w:rPr>
        <w:t>would we listen more or would we argue more,</w:t>
      </w:r>
    </w:p>
    <w:p>
      <w:r>
        <w:rPr>
          <w:rFonts w:ascii="Arial" w:hAnsi="Arial" w:eastAsia="Arial"/>
          <w:b w:val="0"/>
          <w:sz w:val="22"/>
        </w:rPr>
        <w:t>and would we once again resort to war,</w:t>
      </w:r>
    </w:p>
    <w:p>
      <w:r>
        <w:rPr>
          <w:rFonts w:ascii="Arial" w:hAnsi="Arial" w:eastAsia="Arial"/>
          <w:b w:val="0"/>
          <w:sz w:val="22"/>
        </w:rPr>
        <w:t>most probably,</w:t>
      </w:r>
    </w:p>
    <w:p>
      <w:r>
        <w:rPr>
          <w:rFonts w:ascii="Arial" w:hAnsi="Arial" w:eastAsia="Arial"/>
          <w:b w:val="0"/>
          <w:sz w:val="22"/>
        </w:rPr>
        <w:t>but this is not what I would wish it to be,</w:t>
      </w:r>
    </w:p>
    <w:p>
      <w:r>
        <w:rPr>
          <w:rFonts w:ascii="Arial" w:hAnsi="Arial" w:eastAsia="Arial"/>
          <w:b w:val="0"/>
          <w:sz w:val="22"/>
        </w:rPr>
        <w:t>and I wish I could figure out what is wrong,</w:t>
      </w:r>
    </w:p>
    <w:p>
      <w:r>
        <w:rPr>
          <w:rFonts w:ascii="Arial" w:hAnsi="Arial" w:eastAsia="Arial"/>
          <w:b w:val="0"/>
          <w:sz w:val="22"/>
        </w:rPr>
        <w:t>wrong with the world's mentality,</w:t>
      </w:r>
    </w:p>
    <w:p>
      <w:r>
        <w:rPr>
          <w:rFonts w:ascii="Arial" w:hAnsi="Arial" w:eastAsia="Arial"/>
          <w:b w:val="0"/>
          <w:sz w:val="22"/>
        </w:rPr>
        <w:t>for this is nothing new to the world,</w:t>
      </w:r>
    </w:p>
    <w:p>
      <w:r>
        <w:rPr>
          <w:rFonts w:ascii="Arial" w:hAnsi="Arial" w:eastAsia="Arial"/>
          <w:b w:val="0"/>
          <w:sz w:val="22"/>
        </w:rPr>
        <w:t>and certainly, it is nothing new to me,</w:t>
      </w:r>
    </w:p>
    <w:p>
      <w:r>
        <w:rPr>
          <w:rFonts w:ascii="Arial" w:hAnsi="Arial" w:eastAsia="Arial"/>
          <w:b w:val="0"/>
          <w:sz w:val="22"/>
        </w:rPr>
        <w:t>but we can but hope,</w:t>
      </w:r>
    </w:p>
    <w:p>
      <w:r>
        <w:rPr>
          <w:rFonts w:ascii="Arial" w:hAnsi="Arial" w:eastAsia="Arial"/>
          <w:b w:val="0"/>
          <w:sz w:val="22"/>
        </w:rPr>
        <w:t>yet maybe we will have to wait for a meteorite,</w:t>
      </w:r>
    </w:p>
    <w:p>
      <w:r>
        <w:rPr>
          <w:rFonts w:ascii="Arial" w:hAnsi="Arial" w:eastAsia="Arial"/>
          <w:b w:val="0"/>
          <w:sz w:val="22"/>
        </w:rPr>
        <w:t>a meteorite to destroy most of humanity,</w:t>
      </w:r>
    </w:p>
    <w:p>
      <w:r>
        <w:rPr>
          <w:rFonts w:ascii="Arial" w:hAnsi="Arial" w:eastAsia="Arial"/>
          <w:b w:val="0"/>
          <w:sz w:val="22"/>
        </w:rPr>
        <w:t>and maybe this will be the only thing to make us see,</w:t>
      </w:r>
    </w:p>
    <w:p>
      <w:r>
        <w:rPr>
          <w:rFonts w:ascii="Arial" w:hAnsi="Arial" w:eastAsia="Arial"/>
          <w:b w:val="0"/>
          <w:sz w:val="22"/>
        </w:rPr>
        <w:t>that the extermination of humanity is a very real possibility,</w:t>
      </w:r>
    </w:p>
    <w:p>
      <w:r>
        <w:rPr>
          <w:rFonts w:ascii="Arial" w:hAnsi="Arial" w:eastAsia="Arial"/>
          <w:b w:val="0"/>
          <w:sz w:val="22"/>
        </w:rPr>
        <w:t>and after all the death, maybe we will see,</w:t>
      </w:r>
    </w:p>
    <w:p>
      <w:r>
        <w:rPr>
          <w:rFonts w:ascii="Arial" w:hAnsi="Arial" w:eastAsia="Arial"/>
          <w:b w:val="0"/>
          <w:sz w:val="22"/>
        </w:rPr>
        <w:t>that getting along is much better,</w:t>
      </w:r>
    </w:p>
    <w:p>
      <w:r>
        <w:rPr>
          <w:rFonts w:ascii="Arial" w:hAnsi="Arial" w:eastAsia="Arial"/>
          <w:b w:val="0"/>
          <w:sz w:val="22"/>
        </w:rPr>
        <w:t>than the total annihilation of human history.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