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If I was nine feet fall</w:t>
      </w:r>
    </w:p>
    <w:p/>
    <w:p>
      <w:r>
        <w:rPr>
          <w:rFonts w:ascii="Arial" w:hAnsi="Arial" w:eastAsia="Arial"/>
          <w:b w:val="0"/>
          <w:sz w:val="22"/>
        </w:rPr>
        <w:t>If I was nine feet tall,</w:t>
      </w:r>
    </w:p>
    <w:p>
      <w:r>
        <w:rPr>
          <w:rFonts w:ascii="Arial" w:hAnsi="Arial" w:eastAsia="Arial"/>
          <w:b w:val="0"/>
          <w:sz w:val="22"/>
        </w:rPr>
        <w:t>would people bother to talk to me at all,</w:t>
      </w:r>
    </w:p>
    <w:p>
      <w:r>
        <w:rPr>
          <w:rFonts w:ascii="Arial" w:hAnsi="Arial" w:eastAsia="Arial"/>
          <w:b w:val="0"/>
          <w:sz w:val="22"/>
        </w:rPr>
        <w:t>yes, if I was nine feet tall,</w:t>
      </w:r>
    </w:p>
    <w:p>
      <w:r>
        <w:rPr>
          <w:rFonts w:ascii="Arial" w:hAnsi="Arial" w:eastAsia="Arial"/>
          <w:b w:val="0"/>
          <w:sz w:val="22"/>
        </w:rPr>
        <w:t>or would people just stand and stare,</w:t>
      </w:r>
    </w:p>
    <w:p>
      <w:r>
        <w:rPr>
          <w:rFonts w:ascii="Arial" w:hAnsi="Arial" w:eastAsia="Arial"/>
          <w:b w:val="0"/>
          <w:sz w:val="22"/>
        </w:rPr>
        <w:t>and wonder what I was eating to be so tall,</w:t>
      </w:r>
    </w:p>
    <w:p>
      <w:r>
        <w:rPr>
          <w:rFonts w:ascii="Arial" w:hAnsi="Arial" w:eastAsia="Arial"/>
          <w:b w:val="0"/>
          <w:sz w:val="22"/>
        </w:rPr>
        <w:t>yes, if I was nine feet tall,</w:t>
      </w:r>
    </w:p>
    <w:p>
      <w:r>
        <w:rPr>
          <w:rFonts w:ascii="Arial" w:hAnsi="Arial" w:eastAsia="Arial"/>
          <w:b w:val="0"/>
          <w:sz w:val="22"/>
        </w:rPr>
        <w:t>would people shun me,</w:t>
      </w:r>
    </w:p>
    <w:p>
      <w:r>
        <w:rPr>
          <w:rFonts w:ascii="Arial" w:hAnsi="Arial" w:eastAsia="Arial"/>
          <w:b w:val="0"/>
          <w:sz w:val="22"/>
        </w:rPr>
        <w:t>and not talk to me,</w:t>
      </w:r>
    </w:p>
    <w:p>
      <w:r>
        <w:rPr>
          <w:rFonts w:ascii="Arial" w:hAnsi="Arial" w:eastAsia="Arial"/>
          <w:b w:val="0"/>
          <w:sz w:val="22"/>
        </w:rPr>
        <w:t>because they would keep hurting their necks,</w:t>
      </w:r>
    </w:p>
    <w:p>
      <w:r>
        <w:rPr>
          <w:rFonts w:ascii="Arial" w:hAnsi="Arial" w:eastAsia="Arial"/>
          <w:b w:val="0"/>
          <w:sz w:val="22"/>
        </w:rPr>
        <w:t>and hold me responsible,</w:t>
      </w:r>
    </w:p>
    <w:p>
      <w:r>
        <w:rPr>
          <w:rFonts w:ascii="Arial" w:hAnsi="Arial" w:eastAsia="Arial"/>
          <w:b w:val="0"/>
          <w:sz w:val="22"/>
        </w:rPr>
        <w:t>yes, if I was nine feet tall, would no one talk to me,</w:t>
      </w:r>
    </w:p>
    <w:p>
      <w:r>
        <w:rPr>
          <w:rFonts w:ascii="Arial" w:hAnsi="Arial" w:eastAsia="Arial"/>
          <w:b w:val="0"/>
          <w:sz w:val="22"/>
        </w:rPr>
        <w:t>or would I instead have to talk to the clouds,</w:t>
      </w:r>
    </w:p>
    <w:p>
      <w:r>
        <w:rPr>
          <w:rFonts w:ascii="Arial" w:hAnsi="Arial" w:eastAsia="Arial"/>
          <w:b w:val="0"/>
          <w:sz w:val="22"/>
        </w:rPr>
        <w:t>and the sky who are more my size,</w:t>
      </w:r>
    </w:p>
    <w:p>
      <w:r>
        <w:rPr>
          <w:rFonts w:ascii="Arial" w:hAnsi="Arial" w:eastAsia="Arial"/>
          <w:b w:val="0"/>
          <w:sz w:val="22"/>
        </w:rPr>
        <w:t>yes, talk to them in a lonely soliloquy,</w:t>
      </w:r>
    </w:p>
    <w:p>
      <w:r>
        <w:rPr>
          <w:rFonts w:ascii="Arial" w:hAnsi="Arial" w:eastAsia="Arial"/>
          <w:b w:val="0"/>
          <w:sz w:val="22"/>
        </w:rPr>
        <w:t>in my terrible solitary eloquent verbosity,</w:t>
      </w:r>
    </w:p>
    <w:p>
      <w:r>
        <w:rPr>
          <w:rFonts w:ascii="Arial" w:hAnsi="Arial" w:eastAsia="Arial"/>
          <w:b w:val="0"/>
          <w:sz w:val="22"/>
        </w:rPr>
        <w:t>or would I have to admit defeat,</w:t>
      </w:r>
    </w:p>
    <w:p>
      <w:r>
        <w:rPr>
          <w:rFonts w:ascii="Arial" w:hAnsi="Arial" w:eastAsia="Arial"/>
          <w:b w:val="0"/>
          <w:sz w:val="22"/>
        </w:rPr>
        <w:t>and lay down on my back, to get some company?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