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would not wish it</w:t>
      </w:r>
    </w:p>
    <w:p/>
    <w:p>
      <w:r>
        <w:rPr>
          <w:rFonts w:ascii="Arial" w:hAnsi="Arial" w:eastAsia="Arial"/>
          <w:b w:val="0"/>
          <w:sz w:val="22"/>
        </w:rPr>
        <w:t>I would not wish it,</w:t>
      </w:r>
    </w:p>
    <w:p>
      <w:r>
        <w:rPr>
          <w:rFonts w:ascii="Arial" w:hAnsi="Arial" w:eastAsia="Arial"/>
          <w:b w:val="0"/>
          <w:sz w:val="22"/>
        </w:rPr>
        <w:t>I would not wish it upon you,</w:t>
      </w:r>
    </w:p>
    <w:p>
      <w:r>
        <w:rPr>
          <w:rFonts w:ascii="Arial" w:hAnsi="Arial" w:eastAsia="Arial"/>
          <w:b w:val="0"/>
          <w:sz w:val="22"/>
        </w:rPr>
        <w:t>I would not wish for you to be so blue,</w:t>
      </w:r>
    </w:p>
    <w:p>
      <w:r>
        <w:rPr>
          <w:rFonts w:ascii="Arial" w:hAnsi="Arial" w:eastAsia="Arial"/>
          <w:b w:val="0"/>
          <w:sz w:val="22"/>
        </w:rPr>
        <w:t>because I would wish to colour you happy,</w:t>
      </w:r>
    </w:p>
    <w:p>
      <w:r>
        <w:rPr>
          <w:rFonts w:ascii="Arial" w:hAnsi="Arial" w:eastAsia="Arial"/>
          <w:b w:val="0"/>
          <w:sz w:val="22"/>
        </w:rPr>
        <w:t>in any way that I can do,</w:t>
      </w:r>
    </w:p>
    <w:p>
      <w:r>
        <w:rPr>
          <w:rFonts w:ascii="Arial" w:hAnsi="Arial" w:eastAsia="Arial"/>
          <w:b w:val="0"/>
          <w:sz w:val="22"/>
        </w:rPr>
        <w:t>and I hate to see,</w:t>
      </w:r>
    </w:p>
    <w:p>
      <w:r>
        <w:rPr>
          <w:rFonts w:ascii="Arial" w:hAnsi="Arial" w:eastAsia="Arial"/>
          <w:b w:val="0"/>
          <w:sz w:val="22"/>
        </w:rPr>
        <w:t>I hate to see the sadness in you,</w:t>
      </w:r>
    </w:p>
    <w:p>
      <w:r>
        <w:rPr>
          <w:rFonts w:ascii="Arial" w:hAnsi="Arial" w:eastAsia="Arial"/>
          <w:b w:val="0"/>
          <w:sz w:val="22"/>
        </w:rPr>
        <w:t>because I love you,</w:t>
      </w:r>
    </w:p>
    <w:p>
      <w:r>
        <w:rPr>
          <w:rFonts w:ascii="Arial" w:hAnsi="Arial" w:eastAsia="Arial"/>
          <w:b w:val="0"/>
          <w:sz w:val="22"/>
        </w:rPr>
        <w:t>but you,</w:t>
      </w:r>
    </w:p>
    <w:p>
      <w:r>
        <w:rPr>
          <w:rFonts w:ascii="Arial" w:hAnsi="Arial" w:eastAsia="Arial"/>
          <w:b w:val="0"/>
          <w:sz w:val="22"/>
        </w:rPr>
        <w:t>you seem to have a hard time loving you,</w:t>
      </w:r>
    </w:p>
    <w:p>
      <w:r>
        <w:rPr>
          <w:rFonts w:ascii="Arial" w:hAnsi="Arial" w:eastAsia="Arial"/>
          <w:b w:val="0"/>
          <w:sz w:val="22"/>
        </w:rPr>
        <w:t>and I empathise and I wish for you to be happy,</w:t>
      </w:r>
    </w:p>
    <w:p>
      <w:r>
        <w:rPr>
          <w:rFonts w:ascii="Arial" w:hAnsi="Arial" w:eastAsia="Arial"/>
          <w:b w:val="0"/>
          <w:sz w:val="22"/>
        </w:rPr>
        <w:t>and I will try to do what I can do,</w:t>
      </w:r>
    </w:p>
    <w:p>
      <w:r>
        <w:rPr>
          <w:rFonts w:ascii="Arial" w:hAnsi="Arial" w:eastAsia="Arial"/>
          <w:b w:val="0"/>
          <w:sz w:val="22"/>
        </w:rPr>
        <w:t>and I would not wish,</w:t>
      </w:r>
    </w:p>
    <w:p>
      <w:r>
        <w:rPr>
          <w:rFonts w:ascii="Arial" w:hAnsi="Arial" w:eastAsia="Arial"/>
          <w:b w:val="0"/>
          <w:sz w:val="22"/>
        </w:rPr>
        <w:t>I would not wish it upon you,</w:t>
      </w:r>
    </w:p>
    <w:p>
      <w:r>
        <w:rPr>
          <w:rFonts w:ascii="Arial" w:hAnsi="Arial" w:eastAsia="Arial"/>
          <w:b w:val="0"/>
          <w:sz w:val="22"/>
        </w:rPr>
        <w:t>and I see it in your eyes.</w:t>
      </w:r>
    </w:p>
    <w:p>
      <w:r>
        <w:rPr>
          <w:rFonts w:ascii="Arial" w:hAnsi="Arial" w:eastAsia="Arial"/>
          <w:b w:val="0"/>
          <w:sz w:val="22"/>
        </w:rPr>
        <w:t>even though you try to disguise it you cannot hide it,</w:t>
      </w:r>
    </w:p>
    <w:p>
      <w:r>
        <w:rPr>
          <w:rFonts w:ascii="Arial" w:hAnsi="Arial" w:eastAsia="Arial"/>
          <w:b w:val="0"/>
          <w:sz w:val="22"/>
        </w:rPr>
        <w:t>and I can clearly see the sadness in you,</w:t>
      </w:r>
    </w:p>
    <w:p>
      <w:r>
        <w:rPr>
          <w:rFonts w:ascii="Arial" w:hAnsi="Arial" w:eastAsia="Arial"/>
          <w:b w:val="0"/>
          <w:sz w:val="22"/>
        </w:rPr>
        <w:t>and what are we to do,</w:t>
      </w:r>
    </w:p>
    <w:p>
      <w:r>
        <w:rPr>
          <w:rFonts w:ascii="Arial" w:hAnsi="Arial" w:eastAsia="Arial"/>
          <w:b w:val="0"/>
          <w:sz w:val="22"/>
        </w:rPr>
        <w:t>and what would you like to do,</w:t>
      </w:r>
    </w:p>
    <w:p>
      <w:r>
        <w:rPr>
          <w:rFonts w:ascii="Arial" w:hAnsi="Arial" w:eastAsia="Arial"/>
          <w:b w:val="0"/>
          <w:sz w:val="22"/>
        </w:rPr>
        <w:t>for I will try to arrange an outing,</w:t>
      </w:r>
    </w:p>
    <w:p>
      <w:r>
        <w:rPr>
          <w:rFonts w:ascii="Arial" w:hAnsi="Arial" w:eastAsia="Arial"/>
          <w:b w:val="0"/>
          <w:sz w:val="22"/>
        </w:rPr>
        <w:t>and I will try to bring a smile to your face,</w:t>
      </w:r>
    </w:p>
    <w:p>
      <w:r>
        <w:rPr>
          <w:rFonts w:ascii="Arial" w:hAnsi="Arial" w:eastAsia="Arial"/>
          <w:b w:val="0"/>
          <w:sz w:val="22"/>
        </w:rPr>
        <w:t>for what is better to enlighten the mood than good company,</w:t>
      </w:r>
    </w:p>
    <w:p>
      <w:r>
        <w:rPr>
          <w:rFonts w:ascii="Arial" w:hAnsi="Arial" w:eastAsia="Arial"/>
          <w:b w:val="0"/>
          <w:sz w:val="22"/>
        </w:rPr>
        <w:t>travel and a joke or two,</w:t>
      </w:r>
    </w:p>
    <w:p>
      <w:r>
        <w:rPr>
          <w:rFonts w:ascii="Arial" w:hAnsi="Arial" w:eastAsia="Arial"/>
          <w:b w:val="0"/>
          <w:sz w:val="22"/>
        </w:rPr>
        <w:t>and we can go anywhere,</w:t>
      </w:r>
    </w:p>
    <w:p>
      <w:r>
        <w:rPr>
          <w:rFonts w:ascii="Arial" w:hAnsi="Arial" w:eastAsia="Arial"/>
          <w:b w:val="0"/>
          <w:sz w:val="22"/>
        </w:rPr>
        <w:t>and I will do anything to ease your cares,</w:t>
      </w:r>
    </w:p>
    <w:p>
      <w:r>
        <w:rPr>
          <w:rFonts w:ascii="Arial" w:hAnsi="Arial" w:eastAsia="Arial"/>
          <w:b w:val="0"/>
          <w:sz w:val="22"/>
        </w:rPr>
        <w:t>and I will do anything to ease your despair,</w:t>
      </w:r>
    </w:p>
    <w:p>
      <w:r>
        <w:rPr>
          <w:rFonts w:ascii="Arial" w:hAnsi="Arial" w:eastAsia="Arial"/>
          <w:b w:val="0"/>
          <w:sz w:val="22"/>
        </w:rPr>
        <w:t>for I wish to send it so far away from here,</w:t>
      </w:r>
    </w:p>
    <w:p>
      <w:r>
        <w:rPr>
          <w:rFonts w:ascii="Arial" w:hAnsi="Arial" w:eastAsia="Arial"/>
          <w:b w:val="0"/>
          <w:sz w:val="22"/>
        </w:rPr>
        <w:t>for in my company,</w:t>
      </w:r>
    </w:p>
    <w:p>
      <w:r>
        <w:rPr>
          <w:rFonts w:ascii="Arial" w:hAnsi="Arial" w:eastAsia="Arial"/>
          <w:b w:val="0"/>
          <w:sz w:val="22"/>
        </w:rPr>
        <w:t>life is better spent with friends I have found,</w:t>
      </w:r>
    </w:p>
    <w:p>
      <w:r>
        <w:rPr>
          <w:rFonts w:ascii="Arial" w:hAnsi="Arial" w:eastAsia="Arial"/>
          <w:b w:val="0"/>
          <w:sz w:val="22"/>
        </w:rPr>
        <w:t>and whenever you are feeling down,</w:t>
      </w:r>
    </w:p>
    <w:p>
      <w:r>
        <w:rPr>
          <w:rFonts w:ascii="Arial" w:hAnsi="Arial" w:eastAsia="Arial"/>
          <w:b w:val="0"/>
          <w:sz w:val="22"/>
        </w:rPr>
        <w:t>do not hesitate to call, for I will be around,</w:t>
      </w:r>
    </w:p>
    <w:p>
      <w:r>
        <w:rPr>
          <w:rFonts w:ascii="Arial" w:hAnsi="Arial" w:eastAsia="Arial"/>
          <w:b w:val="0"/>
          <w:sz w:val="22"/>
        </w:rPr>
        <w:t>because I could erase the sadness,</w:t>
      </w:r>
    </w:p>
    <w:p>
      <w:r>
        <w:rPr>
          <w:rFonts w:ascii="Arial" w:hAnsi="Arial" w:eastAsia="Arial"/>
          <w:b w:val="0"/>
          <w:sz w:val="22"/>
        </w:rPr>
        <w:t>erase the sadness from a clown,</w:t>
      </w:r>
    </w:p>
    <w:p>
      <w:r>
        <w:rPr>
          <w:rFonts w:ascii="Arial" w:hAnsi="Arial" w:eastAsia="Arial"/>
          <w:b w:val="0"/>
          <w:sz w:val="22"/>
        </w:rPr>
        <w:t>and so, as we sit, why don't we plan,</w:t>
      </w:r>
    </w:p>
    <w:p>
      <w:r>
        <w:rPr>
          <w:rFonts w:ascii="Arial" w:hAnsi="Arial" w:eastAsia="Arial"/>
          <w:b w:val="0"/>
          <w:sz w:val="22"/>
        </w:rPr>
        <w:t>because fun can erase the darkness from humanity,</w:t>
      </w:r>
    </w:p>
    <w:p>
      <w:r>
        <w:rPr>
          <w:rFonts w:ascii="Arial" w:hAnsi="Arial" w:eastAsia="Arial"/>
          <w:b w:val="0"/>
          <w:sz w:val="22"/>
        </w:rPr>
        <w:t>if you can take time out away from sadness if you can,</w:t>
      </w:r>
    </w:p>
    <w:p>
      <w:r>
        <w:rPr>
          <w:rFonts w:ascii="Arial" w:hAnsi="Arial" w:eastAsia="Arial"/>
          <w:b w:val="0"/>
          <w:sz w:val="22"/>
        </w:rPr>
        <w:t>and fun can take your mind off the sadness,</w:t>
      </w:r>
    </w:p>
    <w:p>
      <w:r>
        <w:rPr>
          <w:rFonts w:ascii="Arial" w:hAnsi="Arial" w:eastAsia="Arial"/>
          <w:b w:val="0"/>
          <w:sz w:val="22"/>
        </w:rPr>
        <w:t>and fun can take your mind off the world’s madness,</w:t>
      </w:r>
    </w:p>
    <w:p>
      <w:r>
        <w:rPr>
          <w:rFonts w:ascii="Arial" w:hAnsi="Arial" w:eastAsia="Arial"/>
          <w:b w:val="0"/>
          <w:sz w:val="22"/>
        </w:rPr>
        <w:t>and I would not wish you to be unhappy eternally,</w:t>
      </w:r>
    </w:p>
    <w:p>
      <w:r>
        <w:rPr>
          <w:rFonts w:ascii="Arial" w:hAnsi="Arial" w:eastAsia="Arial"/>
          <w:b w:val="0"/>
          <w:sz w:val="22"/>
        </w:rPr>
        <w:t>because life can be better,</w:t>
      </w:r>
    </w:p>
    <w:p>
      <w:r>
        <w:rPr>
          <w:rFonts w:ascii="Arial" w:hAnsi="Arial" w:eastAsia="Arial"/>
          <w:b w:val="0"/>
          <w:sz w:val="22"/>
        </w:rPr>
        <w:t>life can be much better,</w:t>
      </w:r>
    </w:p>
    <w:p>
      <w:r>
        <w:rPr>
          <w:rFonts w:ascii="Arial" w:hAnsi="Arial" w:eastAsia="Arial"/>
          <w:b w:val="0"/>
          <w:sz w:val="22"/>
        </w:rPr>
        <w:t>if we take a little time and we unwind,</w:t>
      </w:r>
    </w:p>
    <w:p>
      <w:r>
        <w:rPr>
          <w:rFonts w:ascii="Arial" w:hAnsi="Arial" w:eastAsia="Arial"/>
          <w:b w:val="0"/>
          <w:sz w:val="22"/>
        </w:rPr>
        <w:t>and we have some peace,</w:t>
      </w:r>
    </w:p>
    <w:p>
      <w:r>
        <w:rPr>
          <w:rFonts w:ascii="Arial" w:hAnsi="Arial" w:eastAsia="Arial"/>
          <w:b w:val="0"/>
          <w:sz w:val="22"/>
        </w:rPr>
        <w:t>and some lightness of mind,</w:t>
      </w:r>
    </w:p>
    <w:p>
      <w:r>
        <w:rPr>
          <w:rFonts w:ascii="Arial" w:hAnsi="Arial" w:eastAsia="Arial"/>
          <w:b w:val="0"/>
          <w:sz w:val="22"/>
        </w:rPr>
        <w:t>so, together whatever the weather,</w:t>
      </w:r>
    </w:p>
    <w:p>
      <w:r>
        <w:rPr>
          <w:rFonts w:ascii="Arial" w:hAnsi="Arial" w:eastAsia="Arial"/>
          <w:b w:val="0"/>
          <w:sz w:val="22"/>
        </w:rPr>
        <w:t>let us be exploratory,</w:t>
      </w:r>
    </w:p>
    <w:p>
      <w:r>
        <w:rPr>
          <w:rFonts w:ascii="Arial" w:hAnsi="Arial" w:eastAsia="Arial"/>
          <w:b w:val="0"/>
          <w:sz w:val="22"/>
        </w:rPr>
        <w:t>and let us explore the comedy of life,</w:t>
      </w:r>
    </w:p>
    <w:p>
      <w:r>
        <w:rPr>
          <w:rFonts w:ascii="Arial" w:hAnsi="Arial" w:eastAsia="Arial"/>
          <w:b w:val="0"/>
          <w:sz w:val="22"/>
        </w:rPr>
        <w:t>and let us erase the sadness in you,</w:t>
      </w:r>
    </w:p>
    <w:p>
      <w:r>
        <w:rPr>
          <w:rFonts w:ascii="Arial" w:hAnsi="Arial" w:eastAsia="Arial"/>
          <w:b w:val="0"/>
          <w:sz w:val="22"/>
        </w:rPr>
        <w:t>as fast as we can,</w:t>
      </w:r>
    </w:p>
    <w:p>
      <w:r>
        <w:rPr>
          <w:rFonts w:ascii="Arial" w:hAnsi="Arial" w:eastAsia="Arial"/>
          <w:b w:val="0"/>
          <w:sz w:val="22"/>
        </w:rPr>
        <w:t>and bring the 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