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was hungry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was hungry,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was thirsty,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was satisfied,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unlike those in Africa,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with bulging bellies,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bulging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with a hunger and a thirst,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they cannot placate.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was hungry, so I ate.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was thirsty,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thirst was quenched,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was satisfied,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have to wait amongst the flies in the Sahara,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food so easily available upon my plate.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we take such things for granted,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they can wait and wait and wait,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easily, I will be satiated,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for them when all is said and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often it is too 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by the time food arrives on their plate,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should this be 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probably waste more food,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with which we could feed,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human 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disgrace for the human race.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