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was here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cafe,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was here for a little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snowflakes fell out of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saw you cry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designer clothes,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nary a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such a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mood as black as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sat alone and I looked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looked at you in your distressed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so many many tears ran down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did not know which way to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should not have been ashamed,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because I know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that day all over the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still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your face etched in my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pain you were feeling it tugs at my heart to this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think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still feel the sensations,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sympathy for your pain that you felt,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beckoned you over that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would not come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I wanted to talk to you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take you out of that lonely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lonely painful solitude that cuts you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do not express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get it off your chest,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difficult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your eyes are blinded by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mind is in a maze,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maze of conflicting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thoughts that take you around in circles,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make you feel so uneasy and crazed,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crazed by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 in a never-ending refrain,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felt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felt your pain that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looked at me with those sad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those countless tears running down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that I could not explain,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snowflakes fell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 was as cold as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alas you would not come over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could not attempt to understand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attempt to take away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was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vision of your agony it unfortunately remains,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hope that you are in a better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that you are far away from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caused by what heartbreak?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heartbreak?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think of you in my prayers,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pray for you from it to be saved,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 saved from heartbreak,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heartbreak it truly is not an easy thing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time heartbreak it will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it happens in life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an emotional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delicate as a butterfly,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probably always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see you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tell you and reassure you that there is no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shame in tears that fall like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shame at all, for they are truly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ugly at all, because they cleanse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the beginning of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rebirth of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good for you and not shameful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still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of us all who suffer heartbreak,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that you will find some comfort,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emerge reawakened and bettered by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road leads ever onwards,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heartbreak never lasts as long as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that we all should be thankful,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you are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you are in a better place, and with a happy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smiling in the sun some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some place where there is no heartbreak at all.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look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the sun, the rain, or the winter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look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heart does not want to be alone.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will look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that is the only way my heart wants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journey looking for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far too miserable being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the sun, the rain, or the winter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your heart is empty and you want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beauty, not even the beauty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can fill the empty space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will look for you wherever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look for you across the world no matter where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love is a truly blessed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inspirational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lights the eyes aglow,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fills the heart with loves glorious revelries,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makes you leap for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 so content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powerful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 just a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touch, with a kiss, what wonder and magic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soul does lift,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lift you up, as if into the heavens upon angels’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much joy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happy tears are cried,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love, love cannot be denied,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unlike the misery that you feel Inside of being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will look for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look for love across the world wherever I go.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