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try not too hard</w:t>
      </w:r>
    </w:p>
    <w:p/>
    <w:p>
      <w:r>
        <w:rPr>
          <w:rFonts w:ascii="Arial" w:hAnsi="Arial" w:eastAsia="Arial"/>
          <w:b w:val="0"/>
          <w:sz w:val="22"/>
        </w:rPr>
        <w:t>I try not too hard,</w:t>
      </w:r>
    </w:p>
    <w:p>
      <w:r>
        <w:rPr>
          <w:rFonts w:ascii="Arial" w:hAnsi="Arial" w:eastAsia="Arial"/>
          <w:b w:val="0"/>
          <w:sz w:val="22"/>
        </w:rPr>
        <w:t>but I try nonetheless,</w:t>
      </w:r>
    </w:p>
    <w:p>
      <w:r>
        <w:rPr>
          <w:rFonts w:ascii="Arial" w:hAnsi="Arial" w:eastAsia="Arial"/>
          <w:b w:val="0"/>
          <w:sz w:val="22"/>
        </w:rPr>
        <w:t>I try to fit in with you to get to know you,</w:t>
      </w:r>
    </w:p>
    <w:p>
      <w:r>
        <w:rPr>
          <w:rFonts w:ascii="Arial" w:hAnsi="Arial" w:eastAsia="Arial"/>
          <w:b w:val="0"/>
          <w:sz w:val="22"/>
        </w:rPr>
        <w:t>and I, I try to talk to you,</w:t>
      </w:r>
    </w:p>
    <w:p>
      <w:r>
        <w:rPr>
          <w:rFonts w:ascii="Arial" w:hAnsi="Arial" w:eastAsia="Arial"/>
          <w:b w:val="0"/>
          <w:sz w:val="22"/>
        </w:rPr>
        <w:t>but you do not listen as well as you could do,</w:t>
      </w:r>
    </w:p>
    <w:p>
      <w:r>
        <w:rPr>
          <w:rFonts w:ascii="Arial" w:hAnsi="Arial" w:eastAsia="Arial"/>
          <w:b w:val="0"/>
          <w:sz w:val="22"/>
        </w:rPr>
        <w:t>and we do not quite understand each other yet,</w:t>
      </w:r>
    </w:p>
    <w:p>
      <w:r>
        <w:rPr>
          <w:rFonts w:ascii="Arial" w:hAnsi="Arial" w:eastAsia="Arial"/>
          <w:b w:val="0"/>
          <w:sz w:val="22"/>
        </w:rPr>
        <w:t>and there are awkward silences,</w:t>
      </w:r>
    </w:p>
    <w:p>
      <w:r>
        <w:rPr>
          <w:rFonts w:ascii="Arial" w:hAnsi="Arial" w:eastAsia="Arial"/>
          <w:b w:val="0"/>
          <w:sz w:val="22"/>
        </w:rPr>
        <w:t>and I struggle,</w:t>
      </w:r>
    </w:p>
    <w:p>
      <w:r>
        <w:rPr>
          <w:rFonts w:ascii="Arial" w:hAnsi="Arial" w:eastAsia="Arial"/>
          <w:b w:val="0"/>
          <w:sz w:val="22"/>
        </w:rPr>
        <w:t>but the alcohol flows nonetheless,</w:t>
      </w:r>
    </w:p>
    <w:p>
      <w:r>
        <w:rPr>
          <w:rFonts w:ascii="Arial" w:hAnsi="Arial" w:eastAsia="Arial"/>
          <w:b w:val="0"/>
          <w:sz w:val="22"/>
        </w:rPr>
        <w:t>and it is a difficult meeting,</w:t>
      </w:r>
    </w:p>
    <w:p>
      <w:r>
        <w:rPr>
          <w:rFonts w:ascii="Arial" w:hAnsi="Arial" w:eastAsia="Arial"/>
          <w:b w:val="0"/>
          <w:sz w:val="22"/>
        </w:rPr>
        <w:t>on a Tuesday morning with a daughter,</w:t>
      </w:r>
    </w:p>
    <w:p>
      <w:r>
        <w:rPr>
          <w:rFonts w:ascii="Arial" w:hAnsi="Arial" w:eastAsia="Arial"/>
          <w:b w:val="0"/>
          <w:sz w:val="22"/>
        </w:rPr>
        <w:t>a daughter that I have rarely seen,</w:t>
      </w:r>
    </w:p>
    <w:p>
      <w:r>
        <w:rPr>
          <w:rFonts w:ascii="Arial" w:hAnsi="Arial" w:eastAsia="Arial"/>
          <w:b w:val="0"/>
          <w:sz w:val="22"/>
        </w:rPr>
        <w:t>and have rarely been in contact with,</w:t>
      </w:r>
    </w:p>
    <w:p>
      <w:r>
        <w:rPr>
          <w:rFonts w:ascii="Arial" w:hAnsi="Arial" w:eastAsia="Arial"/>
          <w:b w:val="0"/>
          <w:sz w:val="22"/>
        </w:rPr>
        <w:t>and where she is coming from I can only guess,</w:t>
      </w:r>
    </w:p>
    <w:p>
      <w:r>
        <w:rPr>
          <w:rFonts w:ascii="Arial" w:hAnsi="Arial" w:eastAsia="Arial"/>
          <w:b w:val="0"/>
          <w:sz w:val="22"/>
        </w:rPr>
        <w:t>but I make the effort,</w:t>
      </w:r>
    </w:p>
    <w:p>
      <w:r>
        <w:rPr>
          <w:rFonts w:ascii="Arial" w:hAnsi="Arial" w:eastAsia="Arial"/>
          <w:b w:val="0"/>
          <w:sz w:val="22"/>
        </w:rPr>
        <w:t>and she smiles more than she used too,</w:t>
      </w:r>
    </w:p>
    <w:p>
      <w:r>
        <w:rPr>
          <w:rFonts w:ascii="Arial" w:hAnsi="Arial" w:eastAsia="Arial"/>
          <w:b w:val="0"/>
          <w:sz w:val="22"/>
        </w:rPr>
        <w:t>and she tells me,</w:t>
      </w:r>
    </w:p>
    <w:p>
      <w:r>
        <w:rPr>
          <w:rFonts w:ascii="Arial" w:hAnsi="Arial" w:eastAsia="Arial"/>
          <w:b w:val="0"/>
          <w:sz w:val="22"/>
        </w:rPr>
        <w:t>that she is moving closer to me to get to know me,</w:t>
      </w:r>
    </w:p>
    <w:p>
      <w:r>
        <w:rPr>
          <w:rFonts w:ascii="Arial" w:hAnsi="Arial" w:eastAsia="Arial"/>
          <w:b w:val="0"/>
          <w:sz w:val="22"/>
        </w:rPr>
        <w:t>and I am happy,</w:t>
      </w:r>
    </w:p>
    <w:p>
      <w:r>
        <w:rPr>
          <w:rFonts w:ascii="Arial" w:hAnsi="Arial" w:eastAsia="Arial"/>
          <w:b w:val="0"/>
          <w:sz w:val="22"/>
        </w:rPr>
        <w:t>and she seems fairly relaxed,</w:t>
      </w:r>
    </w:p>
    <w:p>
      <w:r>
        <w:rPr>
          <w:rFonts w:ascii="Arial" w:hAnsi="Arial" w:eastAsia="Arial"/>
          <w:b w:val="0"/>
          <w:sz w:val="22"/>
        </w:rPr>
        <w:t>sat there with her hair dyed different colours,</w:t>
      </w:r>
    </w:p>
    <w:p>
      <w:r>
        <w:rPr>
          <w:rFonts w:ascii="Arial" w:hAnsi="Arial" w:eastAsia="Arial"/>
          <w:b w:val="0"/>
          <w:sz w:val="22"/>
        </w:rPr>
        <w:t>a rebel like me,</w:t>
      </w:r>
    </w:p>
    <w:p>
      <w:r>
        <w:rPr>
          <w:rFonts w:ascii="Arial" w:hAnsi="Arial" w:eastAsia="Arial"/>
          <w:b w:val="0"/>
          <w:sz w:val="22"/>
        </w:rPr>
        <w:t>a rebel like me from across the tracks,</w:t>
      </w:r>
    </w:p>
    <w:p>
      <w:r>
        <w:rPr>
          <w:rFonts w:ascii="Arial" w:hAnsi="Arial" w:eastAsia="Arial"/>
          <w:b w:val="0"/>
          <w:sz w:val="22"/>
        </w:rPr>
        <w:t>a bit of a mystery,</w:t>
      </w:r>
    </w:p>
    <w:p>
      <w:r>
        <w:rPr>
          <w:rFonts w:ascii="Arial" w:hAnsi="Arial" w:eastAsia="Arial"/>
          <w:b w:val="0"/>
          <w:sz w:val="22"/>
        </w:rPr>
        <w:t>funny and intelligent,</w:t>
      </w:r>
    </w:p>
    <w:p>
      <w:r>
        <w:rPr>
          <w:rFonts w:ascii="Arial" w:hAnsi="Arial" w:eastAsia="Arial"/>
          <w:b w:val="0"/>
          <w:sz w:val="22"/>
        </w:rPr>
        <w:t>but slightly reserved,</w:t>
      </w:r>
    </w:p>
    <w:p>
      <w:r>
        <w:rPr>
          <w:rFonts w:ascii="Arial" w:hAnsi="Arial" w:eastAsia="Arial"/>
          <w:b w:val="0"/>
          <w:sz w:val="22"/>
        </w:rPr>
        <w:t>and cautious maybe,</w:t>
      </w:r>
    </w:p>
    <w:p>
      <w:r>
        <w:rPr>
          <w:rFonts w:ascii="Arial" w:hAnsi="Arial" w:eastAsia="Arial"/>
          <w:b w:val="0"/>
          <w:sz w:val="22"/>
        </w:rPr>
        <w:t>but it is my fault,</w:t>
      </w:r>
    </w:p>
    <w:p>
      <w:r>
        <w:rPr>
          <w:rFonts w:ascii="Arial" w:hAnsi="Arial" w:eastAsia="Arial"/>
          <w:b w:val="0"/>
          <w:sz w:val="22"/>
        </w:rPr>
        <w:t>after leaving her mother at an early age,</w:t>
      </w:r>
    </w:p>
    <w:p>
      <w:r>
        <w:rPr>
          <w:rFonts w:ascii="Arial" w:hAnsi="Arial" w:eastAsia="Arial"/>
          <w:b w:val="0"/>
          <w:sz w:val="22"/>
        </w:rPr>
        <w:t>but here we are today,</w:t>
      </w:r>
    </w:p>
    <w:p>
      <w:r>
        <w:rPr>
          <w:rFonts w:ascii="Arial" w:hAnsi="Arial" w:eastAsia="Arial"/>
          <w:b w:val="0"/>
          <w:sz w:val="22"/>
        </w:rPr>
        <w:t>trying to get know one another better,</w:t>
      </w:r>
    </w:p>
    <w:p>
      <w:r>
        <w:rPr>
          <w:rFonts w:ascii="Arial" w:hAnsi="Arial" w:eastAsia="Arial"/>
          <w:b w:val="0"/>
          <w:sz w:val="22"/>
        </w:rPr>
        <w:t>as we drink beer,</w:t>
      </w:r>
    </w:p>
    <w:p>
      <w:r>
        <w:rPr>
          <w:rFonts w:ascii="Arial" w:hAnsi="Arial" w:eastAsia="Arial"/>
          <w:b w:val="0"/>
          <w:sz w:val="22"/>
        </w:rPr>
        <w:t>and the jukebox plays Jimi Hendrix,</w:t>
      </w:r>
    </w:p>
    <w:p>
      <w:r>
        <w:rPr>
          <w:rFonts w:ascii="Arial" w:hAnsi="Arial" w:eastAsia="Arial"/>
          <w:b w:val="0"/>
          <w:sz w:val="22"/>
        </w:rPr>
        <w:t>and we try to relax.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