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tread carefully through the grass</w:t>
      </w:r>
    </w:p>
    <w:p/>
    <w:p>
      <w:r>
        <w:rPr>
          <w:rFonts w:ascii="Arial" w:hAnsi="Arial" w:eastAsia="Arial"/>
          <w:b w:val="0"/>
          <w:sz w:val="22"/>
        </w:rPr>
        <w:t>I tread carefully through the grass,</w:t>
      </w:r>
    </w:p>
    <w:p>
      <w:r>
        <w:rPr>
          <w:rFonts w:ascii="Arial" w:hAnsi="Arial" w:eastAsia="Arial"/>
          <w:b w:val="0"/>
          <w:sz w:val="22"/>
        </w:rPr>
        <w:t>trying not to disturb the tramps on the bench that I pass,</w:t>
      </w:r>
    </w:p>
    <w:p>
      <w:r>
        <w:rPr>
          <w:rFonts w:ascii="Arial" w:hAnsi="Arial" w:eastAsia="Arial"/>
          <w:b w:val="0"/>
          <w:sz w:val="22"/>
        </w:rPr>
        <w:t>and I breathe silently, because all I have got, isn't alot,</w:t>
      </w:r>
    </w:p>
    <w:p>
      <w:r>
        <w:rPr>
          <w:rFonts w:ascii="Arial" w:hAnsi="Arial" w:eastAsia="Arial"/>
          <w:b w:val="0"/>
          <w:sz w:val="22"/>
        </w:rPr>
        <w:t>and stealthily I sneak past,</w:t>
      </w:r>
    </w:p>
    <w:p>
      <w:r>
        <w:rPr>
          <w:rFonts w:ascii="Arial" w:hAnsi="Arial" w:eastAsia="Arial"/>
          <w:b w:val="0"/>
          <w:sz w:val="22"/>
        </w:rPr>
        <w:t>not wanting them to ask me for anything,</w:t>
      </w:r>
    </w:p>
    <w:p>
      <w:r>
        <w:rPr>
          <w:rFonts w:ascii="Arial" w:hAnsi="Arial" w:eastAsia="Arial"/>
          <w:b w:val="0"/>
          <w:sz w:val="22"/>
        </w:rPr>
        <w:t>and not wishing for anything to be asked,</w:t>
      </w:r>
    </w:p>
    <w:p>
      <w:r>
        <w:rPr>
          <w:rFonts w:ascii="Arial" w:hAnsi="Arial" w:eastAsia="Arial"/>
          <w:b w:val="0"/>
          <w:sz w:val="22"/>
        </w:rPr>
        <w:t>and I bemoan my miserly fate,</w:t>
      </w:r>
    </w:p>
    <w:p>
      <w:r>
        <w:rPr>
          <w:rFonts w:ascii="Arial" w:hAnsi="Arial" w:eastAsia="Arial"/>
          <w:b w:val="0"/>
          <w:sz w:val="22"/>
        </w:rPr>
        <w:t>and I bemoan my current state,</w:t>
      </w:r>
    </w:p>
    <w:p>
      <w:r>
        <w:rPr>
          <w:rFonts w:ascii="Arial" w:hAnsi="Arial" w:eastAsia="Arial"/>
          <w:b w:val="0"/>
          <w:sz w:val="22"/>
        </w:rPr>
        <w:t>because all I have is twenty-three dollars in my wallet,</w:t>
      </w:r>
    </w:p>
    <w:p>
      <w:r>
        <w:rPr>
          <w:rFonts w:ascii="Arial" w:hAnsi="Arial" w:eastAsia="Arial"/>
          <w:b w:val="0"/>
          <w:sz w:val="22"/>
        </w:rPr>
        <w:t>and someone is supposed to pay me at sunset,</w:t>
      </w:r>
    </w:p>
    <w:p>
      <w:r>
        <w:rPr>
          <w:rFonts w:ascii="Arial" w:hAnsi="Arial" w:eastAsia="Arial"/>
          <w:b w:val="0"/>
          <w:sz w:val="22"/>
        </w:rPr>
        <w:t>but they'll probably pass,</w:t>
      </w:r>
    </w:p>
    <w:p>
      <w:r>
        <w:rPr>
          <w:rFonts w:ascii="Arial" w:hAnsi="Arial" w:eastAsia="Arial"/>
          <w:b w:val="0"/>
          <w:sz w:val="22"/>
        </w:rPr>
        <w:t>and although money's tight,</w:t>
      </w:r>
    </w:p>
    <w:p>
      <w:r>
        <w:rPr>
          <w:rFonts w:ascii="Arial" w:hAnsi="Arial" w:eastAsia="Arial"/>
          <w:b w:val="0"/>
          <w:sz w:val="22"/>
        </w:rPr>
        <w:t>I'm going out tonight,</w:t>
      </w:r>
    </w:p>
    <w:p>
      <w:r>
        <w:rPr>
          <w:rFonts w:ascii="Arial" w:hAnsi="Arial" w:eastAsia="Arial"/>
          <w:b w:val="0"/>
          <w:sz w:val="22"/>
        </w:rPr>
        <w:t>and I'm gonna have a barrel of laughs,</w:t>
      </w:r>
    </w:p>
    <w:p>
      <w:r>
        <w:rPr>
          <w:rFonts w:ascii="Arial" w:hAnsi="Arial" w:eastAsia="Arial"/>
          <w:b w:val="0"/>
          <w:sz w:val="22"/>
        </w:rPr>
        <w:t>and I am gonna drink lots of gin,</w:t>
      </w:r>
    </w:p>
    <w:p>
      <w:r>
        <w:rPr>
          <w:rFonts w:ascii="Arial" w:hAnsi="Arial" w:eastAsia="Arial"/>
          <w:b w:val="0"/>
          <w:sz w:val="22"/>
        </w:rPr>
        <w:t>and fill the night with sin,</w:t>
      </w:r>
    </w:p>
    <w:p>
      <w:r>
        <w:rPr>
          <w:rFonts w:ascii="Arial" w:hAnsi="Arial" w:eastAsia="Arial"/>
          <w:b w:val="0"/>
          <w:sz w:val="22"/>
        </w:rPr>
        <w:t>and not care about anything,</w:t>
      </w:r>
    </w:p>
    <w:p>
      <w:r>
        <w:rPr>
          <w:rFonts w:ascii="Arial" w:hAnsi="Arial" w:eastAsia="Arial"/>
          <w:b w:val="0"/>
          <w:sz w:val="22"/>
        </w:rPr>
        <w:t>because I am going to be with my friends again,</w:t>
      </w:r>
    </w:p>
    <w:p>
      <w:r>
        <w:rPr>
          <w:rFonts w:ascii="Arial" w:hAnsi="Arial" w:eastAsia="Arial"/>
          <w:b w:val="0"/>
          <w:sz w:val="22"/>
        </w:rPr>
        <w:t>and about money I won't give a rat’s ass,</w:t>
      </w:r>
    </w:p>
    <w:p>
      <w:r>
        <w:rPr>
          <w:rFonts w:ascii="Arial" w:hAnsi="Arial" w:eastAsia="Arial"/>
          <w:b w:val="0"/>
          <w:sz w:val="22"/>
        </w:rPr>
        <w:t>no, I won't,</w:t>
      </w:r>
    </w:p>
    <w:p>
      <w:r>
        <w:rPr>
          <w:rFonts w:ascii="Arial" w:hAnsi="Arial" w:eastAsia="Arial"/>
          <w:b w:val="0"/>
          <w:sz w:val="22"/>
        </w:rPr>
        <w:t>because we help each other out,</w:t>
      </w:r>
    </w:p>
    <w:p>
      <w:r>
        <w:rPr>
          <w:rFonts w:ascii="Arial" w:hAnsi="Arial" w:eastAsia="Arial"/>
          <w:b w:val="0"/>
          <w:sz w:val="22"/>
        </w:rPr>
        <w:t>and today my wallet is rather flat and empty,</w:t>
      </w:r>
    </w:p>
    <w:p>
      <w:r>
        <w:rPr>
          <w:rFonts w:ascii="Arial" w:hAnsi="Arial" w:eastAsia="Arial"/>
          <w:b w:val="0"/>
          <w:sz w:val="22"/>
        </w:rPr>
        <w:t>but they'll help out,</w:t>
      </w:r>
    </w:p>
    <w:p>
      <w:r>
        <w:rPr>
          <w:rFonts w:ascii="Arial" w:hAnsi="Arial" w:eastAsia="Arial"/>
          <w:b w:val="0"/>
          <w:sz w:val="22"/>
        </w:rPr>
        <w:t>and how I'll laugh,</w:t>
      </w:r>
    </w:p>
    <w:p>
      <w:r>
        <w:rPr>
          <w:rFonts w:ascii="Arial" w:hAnsi="Arial" w:eastAsia="Arial"/>
          <w:b w:val="0"/>
          <w:sz w:val="22"/>
        </w:rPr>
        <w:t>and talk about money schemes,</w:t>
      </w:r>
    </w:p>
    <w:p>
      <w:r>
        <w:rPr>
          <w:rFonts w:ascii="Arial" w:hAnsi="Arial" w:eastAsia="Arial"/>
          <w:b w:val="0"/>
          <w:sz w:val="22"/>
        </w:rPr>
        <w:t>and hopes and dreams,</w:t>
      </w:r>
    </w:p>
    <w:p>
      <w:r>
        <w:rPr>
          <w:rFonts w:ascii="Arial" w:hAnsi="Arial" w:eastAsia="Arial"/>
          <w:b w:val="0"/>
          <w:sz w:val="22"/>
        </w:rPr>
        <w:t>and old memories,</w:t>
      </w:r>
    </w:p>
    <w:p>
      <w:r>
        <w:rPr>
          <w:rFonts w:ascii="Arial" w:hAnsi="Arial" w:eastAsia="Arial"/>
          <w:b w:val="0"/>
          <w:sz w:val="22"/>
        </w:rPr>
        <w:t>and chat up Lucy at the bar,</w:t>
      </w:r>
    </w:p>
    <w:p>
      <w:r>
        <w:rPr>
          <w:rFonts w:ascii="Arial" w:hAnsi="Arial" w:eastAsia="Arial"/>
          <w:b w:val="0"/>
          <w:sz w:val="22"/>
        </w:rPr>
        <w:t>like I usually do,</w:t>
      </w:r>
    </w:p>
    <w:p>
      <w:r>
        <w:rPr>
          <w:rFonts w:ascii="Arial" w:hAnsi="Arial" w:eastAsia="Arial"/>
          <w:b w:val="0"/>
          <w:sz w:val="22"/>
        </w:rPr>
        <w:t>and she, she will look at me,</w:t>
      </w:r>
    </w:p>
    <w:p>
      <w:r>
        <w:rPr>
          <w:rFonts w:ascii="Arial" w:hAnsi="Arial" w:eastAsia="Arial"/>
          <w:b w:val="0"/>
          <w:sz w:val="22"/>
        </w:rPr>
        <w:t>and let me buy her a drink,</w:t>
      </w:r>
    </w:p>
    <w:p>
      <w:r>
        <w:rPr>
          <w:rFonts w:ascii="Arial" w:hAnsi="Arial" w:eastAsia="Arial"/>
          <w:b w:val="0"/>
          <w:sz w:val="22"/>
        </w:rPr>
        <w:t>and she will tolerate me for a while or two and then be gone,</w:t>
      </w:r>
    </w:p>
    <w:p>
      <w:r>
        <w:rPr>
          <w:rFonts w:ascii="Arial" w:hAnsi="Arial" w:eastAsia="Arial"/>
          <w:b w:val="0"/>
          <w:sz w:val="22"/>
        </w:rPr>
        <w:t>and I will be back with my friends,</w:t>
      </w:r>
    </w:p>
    <w:p>
      <w:r>
        <w:rPr>
          <w:rFonts w:ascii="Arial" w:hAnsi="Arial" w:eastAsia="Arial"/>
          <w:b w:val="0"/>
          <w:sz w:val="22"/>
        </w:rPr>
        <w:t>bemoaning to them,</w:t>
      </w:r>
    </w:p>
    <w:p>
      <w:r>
        <w:rPr>
          <w:rFonts w:ascii="Arial" w:hAnsi="Arial" w:eastAsia="Arial"/>
          <w:b w:val="0"/>
          <w:sz w:val="22"/>
        </w:rPr>
        <w:t>that no she still doesn't love like I wish that she would do,</w:t>
      </w:r>
    </w:p>
    <w:p>
      <w:r>
        <w:rPr>
          <w:rFonts w:ascii="Arial" w:hAnsi="Arial" w:eastAsia="Arial"/>
          <w:b w:val="0"/>
          <w:sz w:val="22"/>
        </w:rPr>
        <w:t>and the night will pass,</w:t>
      </w:r>
    </w:p>
    <w:p>
      <w:r>
        <w:rPr>
          <w:rFonts w:ascii="Arial" w:hAnsi="Arial" w:eastAsia="Arial"/>
          <w:b w:val="0"/>
          <w:sz w:val="22"/>
        </w:rPr>
        <w:t>with as many drinks as I can manage, until I can barely walk,</w:t>
      </w:r>
    </w:p>
    <w:p>
      <w:r>
        <w:rPr>
          <w:rFonts w:ascii="Arial" w:hAnsi="Arial" w:eastAsia="Arial"/>
          <w:b w:val="0"/>
          <w:sz w:val="22"/>
        </w:rPr>
        <w:t>and the stars have gone to bed,</w:t>
      </w:r>
    </w:p>
    <w:p>
      <w:r>
        <w:rPr>
          <w:rFonts w:ascii="Arial" w:hAnsi="Arial" w:eastAsia="Arial"/>
          <w:b w:val="0"/>
          <w:sz w:val="22"/>
        </w:rPr>
        <w:t>and there is a rampage throbbing in my head,</w:t>
      </w:r>
    </w:p>
    <w:p>
      <w:r>
        <w:rPr>
          <w:rFonts w:ascii="Arial" w:hAnsi="Arial" w:eastAsia="Arial"/>
          <w:b w:val="0"/>
          <w:sz w:val="22"/>
        </w:rPr>
        <w:t>and I'll wake, and I will have forgotten all that I have said,</w:t>
      </w:r>
    </w:p>
    <w:p>
      <w:r>
        <w:rPr>
          <w:rFonts w:ascii="Arial" w:hAnsi="Arial" w:eastAsia="Arial"/>
          <w:b w:val="0"/>
          <w:sz w:val="22"/>
        </w:rPr>
        <w:t>and I will drink copious amounts of coffee,</w:t>
      </w:r>
    </w:p>
    <w:p>
      <w:r>
        <w:rPr>
          <w:rFonts w:ascii="Arial" w:hAnsi="Arial" w:eastAsia="Arial"/>
          <w:b w:val="0"/>
          <w:sz w:val="22"/>
        </w:rPr>
        <w:t>and eat jam and bread,</w:t>
      </w:r>
    </w:p>
    <w:p>
      <w:r>
        <w:rPr>
          <w:rFonts w:ascii="Arial" w:hAnsi="Arial" w:eastAsia="Arial"/>
          <w:b w:val="0"/>
          <w:sz w:val="22"/>
        </w:rPr>
        <w:t>and spend the day wasting away in my bed,</w:t>
      </w:r>
    </w:p>
    <w:p>
      <w:r>
        <w:rPr>
          <w:rFonts w:ascii="Arial" w:hAnsi="Arial" w:eastAsia="Arial"/>
          <w:b w:val="0"/>
          <w:sz w:val="22"/>
        </w:rPr>
        <w:t>and then, in the evening I will start again,</w:t>
      </w:r>
    </w:p>
    <w:p>
      <w:r>
        <w:rPr>
          <w:rFonts w:ascii="Arial" w:hAnsi="Arial" w:eastAsia="Arial"/>
          <w:b w:val="0"/>
          <w:sz w:val="22"/>
        </w:rPr>
        <w:t>drinking, talking, and thinking with my friends,</w:t>
      </w:r>
    </w:p>
    <w:p>
      <w:r>
        <w:rPr>
          <w:rFonts w:ascii="Arial" w:hAnsi="Arial" w:eastAsia="Arial"/>
          <w:b w:val="0"/>
          <w:sz w:val="22"/>
        </w:rPr>
        <w:t>and hopefully by then I will have made some money,</w:t>
      </w:r>
    </w:p>
    <w:p>
      <w:r>
        <w:rPr>
          <w:rFonts w:ascii="Arial" w:hAnsi="Arial" w:eastAsia="Arial"/>
          <w:b w:val="0"/>
          <w:sz w:val="22"/>
        </w:rPr>
        <w:t>or been paid back the money owed,</w:t>
      </w:r>
    </w:p>
    <w:p>
      <w:r>
        <w:rPr>
          <w:rFonts w:ascii="Arial" w:hAnsi="Arial" w:eastAsia="Arial"/>
          <w:b w:val="0"/>
          <w:sz w:val="22"/>
        </w:rPr>
        <w:t>and then, I will rest easy, yes, I will,</w:t>
      </w:r>
    </w:p>
    <w:p>
      <w:r>
        <w:rPr>
          <w:rFonts w:ascii="Arial" w:hAnsi="Arial" w:eastAsia="Arial"/>
          <w:b w:val="0"/>
          <w:sz w:val="22"/>
        </w:rPr>
        <w:t>and how glad the working week I will be to forget,</w:t>
      </w:r>
    </w:p>
    <w:p>
      <w:r>
        <w:rPr>
          <w:rFonts w:ascii="Arial" w:hAnsi="Arial" w:eastAsia="Arial"/>
          <w:b w:val="0"/>
          <w:sz w:val="22"/>
        </w:rPr>
        <w:t>because it hasn't done much for me yet,</w:t>
      </w:r>
    </w:p>
    <w:p>
      <w:r>
        <w:rPr>
          <w:rFonts w:ascii="Arial" w:hAnsi="Arial" w:eastAsia="Arial"/>
          <w:b w:val="0"/>
          <w:sz w:val="22"/>
        </w:rPr>
        <w:t>and here I am, with nothing but grateful for small mercies,</w:t>
      </w:r>
    </w:p>
    <w:p>
      <w:r>
        <w:rPr>
          <w:rFonts w:ascii="Arial" w:hAnsi="Arial" w:eastAsia="Arial"/>
          <w:b w:val="0"/>
          <w:sz w:val="22"/>
        </w:rPr>
        <w:t>and grateful for the good company of my friends.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