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think of you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think of you, and question in my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do you catch a whisper of me upon the breeze,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do you catch a sigh?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I have thought of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have thought of you and I, and I wonder what it is,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it is in this imagination that makes me sigh,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 long to be with you, and oh, how I have tried,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across the oceans and across time,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though you may be distant I do carry you inside,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for what it is worth, I still love you, I still love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even though all hope for us has died.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