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think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think I am going 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am not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am in one of those circular doors,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going around and around,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bit like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going nowhere fast,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always going where I like,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think I am going 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wish I knew 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this circular door it does not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bit like life I swear,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now, I wish my life had a bit more direction,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it is giving me a complexion,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seem to be going nowhere,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which I am rather aware,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that life was better signposted,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seems determined to take me off course,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too many times, and all it makes me do is swear.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