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take a bullet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a moment of anger,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if it will ever deflate,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take a bullet and I put it into my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take a bullet,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 moment of discontent, I shoot it at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am disappointed,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 sun is still high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probably have the last laugh at you 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shoot my gun again at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in my anger and with my life’s frustrations,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irritations,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shoot rapidly and feel an adrenaline rush,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stress it disappears,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continue until my anger is totally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unusual,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shooting at the sun is better than shooting at someone.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