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take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take my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pay not much thought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pay not much thought where I go in my dreams,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to me is like a black hole,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 me is like a black hole and I forget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forget it all mostly,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as soon as I awake my dreams depart from my memory,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they were of I barely have no recollection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take my time and I pay not much thought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pay not much thought where I go in my dreams,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they are a third of my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third of my life is spent asleep,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we did not need sleep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what great things could be accomplished,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we had more time awake,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would the world be better off,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would the world be a more caring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I do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ponder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ponder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