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succumbed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succumbed to your charms once,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succumbed when I was twenty-three,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 fell for you madly,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fell for you, and you were like the devil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tempting me, but I did not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when I saw you in that blue dress you set me aflame,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set my heart aflame,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lost my way, how I lost my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lead me off the beaten path,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had such a tempestuous relationship,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fiery relationship,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brightly together we burned, how brightly,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not even give me the time of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harbour no ill will towards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if you do see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scowl at me and that is just the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the way it is, 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often life throws water on the flames,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sadly, we fizzled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never quite know why to this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seem quite bitter towards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succumbed to your charms once,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succumbed when I was twenty-three,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 fell for you madly,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fell for you, and you still have your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your temper has never changed,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I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walk on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good times a distant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things forever changed,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still unhappy,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