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sit on the beach</w:t>
      </w:r>
    </w:p>
    <w:p/>
    <w:p>
      <w:r>
        <w:rPr>
          <w:rFonts w:ascii="Arial" w:hAnsi="Arial" w:eastAsia="Arial"/>
          <w:b w:val="0"/>
          <w:sz w:val="22"/>
        </w:rPr>
        <w:t>I sit on the beach, staring out to sea in a pensive mood,</w:t>
      </w:r>
    </w:p>
    <w:p>
      <w:r>
        <w:rPr>
          <w:rFonts w:ascii="Arial" w:hAnsi="Arial" w:eastAsia="Arial"/>
          <w:b w:val="0"/>
          <w:sz w:val="22"/>
        </w:rPr>
        <w:t>as the waves rise high and they crash down,</w:t>
      </w:r>
    </w:p>
    <w:p>
      <w:r>
        <w:rPr>
          <w:rFonts w:ascii="Arial" w:hAnsi="Arial" w:eastAsia="Arial"/>
          <w:b w:val="0"/>
          <w:sz w:val="22"/>
        </w:rPr>
        <w:t>and my thoughts, they float and fly,</w:t>
      </w:r>
    </w:p>
    <w:p>
      <w:r>
        <w:rPr>
          <w:rFonts w:ascii="Arial" w:hAnsi="Arial" w:eastAsia="Arial"/>
          <w:b w:val="0"/>
          <w:sz w:val="22"/>
        </w:rPr>
        <w:t>here and there and are not always so free,</w:t>
      </w:r>
    </w:p>
    <w:p>
      <w:r>
        <w:rPr>
          <w:rFonts w:ascii="Arial" w:hAnsi="Arial" w:eastAsia="Arial"/>
          <w:b w:val="0"/>
          <w:sz w:val="22"/>
        </w:rPr>
        <w:t>and sometimes captured by a moment of pain,</w:t>
      </w:r>
    </w:p>
    <w:p>
      <w:r>
        <w:rPr>
          <w:rFonts w:ascii="Arial" w:hAnsi="Arial" w:eastAsia="Arial"/>
          <w:b w:val="0"/>
          <w:sz w:val="22"/>
        </w:rPr>
        <w:t>a moment of indecisiveness, a moment of me,</w:t>
      </w:r>
    </w:p>
    <w:p>
      <w:r>
        <w:rPr>
          <w:rFonts w:ascii="Arial" w:hAnsi="Arial" w:eastAsia="Arial"/>
          <w:b w:val="0"/>
          <w:sz w:val="22"/>
        </w:rPr>
        <w:t>as I sit on the beach, staring out to sea,</w:t>
      </w:r>
    </w:p>
    <w:p>
      <w:r>
        <w:rPr>
          <w:rFonts w:ascii="Arial" w:hAnsi="Arial" w:eastAsia="Arial"/>
          <w:b w:val="0"/>
          <w:sz w:val="22"/>
        </w:rPr>
        <w:t>I wish I could decipher the problems that lie within me,</w:t>
      </w:r>
    </w:p>
    <w:p>
      <w:r>
        <w:rPr>
          <w:rFonts w:ascii="Arial" w:hAnsi="Arial" w:eastAsia="Arial"/>
          <w:b w:val="0"/>
          <w:sz w:val="22"/>
        </w:rPr>
        <w:t>but maybe, I need a little more time,</w:t>
      </w:r>
    </w:p>
    <w:p>
      <w:r>
        <w:rPr>
          <w:rFonts w:ascii="Arial" w:hAnsi="Arial" w:eastAsia="Arial"/>
          <w:b w:val="0"/>
          <w:sz w:val="22"/>
        </w:rPr>
        <w:t>maybe I need someone else to listen to me,</w:t>
      </w:r>
    </w:p>
    <w:p>
      <w:r>
        <w:rPr>
          <w:rFonts w:ascii="Arial" w:hAnsi="Arial" w:eastAsia="Arial"/>
          <w:b w:val="0"/>
          <w:sz w:val="22"/>
        </w:rPr>
        <w:t>for the heart and the mind, as I sit are as raging as the sea,</w:t>
      </w:r>
    </w:p>
    <w:p>
      <w:r>
        <w:rPr>
          <w:rFonts w:ascii="Arial" w:hAnsi="Arial" w:eastAsia="Arial"/>
          <w:b w:val="0"/>
          <w:sz w:val="22"/>
        </w:rPr>
        <w:t>and despite all other things in my mind,</w:t>
      </w:r>
    </w:p>
    <w:p>
      <w:r>
        <w:rPr>
          <w:rFonts w:ascii="Arial" w:hAnsi="Arial" w:eastAsia="Arial"/>
          <w:b w:val="0"/>
          <w:sz w:val="22"/>
        </w:rPr>
        <w:t>there is a reflection of you in me,</w:t>
      </w:r>
    </w:p>
    <w:p>
      <w:r>
        <w:rPr>
          <w:rFonts w:ascii="Arial" w:hAnsi="Arial" w:eastAsia="Arial"/>
          <w:b w:val="0"/>
          <w:sz w:val="22"/>
        </w:rPr>
        <w:t>and it fills me up with tears,</w:t>
      </w:r>
    </w:p>
    <w:p>
      <w:r>
        <w:rPr>
          <w:rFonts w:ascii="Arial" w:hAnsi="Arial" w:eastAsia="Arial"/>
          <w:b w:val="0"/>
          <w:sz w:val="22"/>
        </w:rPr>
        <w:t>tears and feelings that for years have never left me,</w:t>
      </w:r>
    </w:p>
    <w:p>
      <w:r>
        <w:rPr>
          <w:rFonts w:ascii="Arial" w:hAnsi="Arial" w:eastAsia="Arial"/>
          <w:b w:val="0"/>
          <w:sz w:val="22"/>
        </w:rPr>
        <w:t>yet I still love you, for my love for you is as raging as the sea,</w:t>
      </w:r>
    </w:p>
    <w:p>
      <w:r>
        <w:rPr>
          <w:rFonts w:ascii="Arial" w:hAnsi="Arial" w:eastAsia="Arial"/>
          <w:b w:val="0"/>
          <w:sz w:val="22"/>
        </w:rPr>
        <w:t>and my love for you will inspire me,</w:t>
      </w:r>
    </w:p>
    <w:p>
      <w:r>
        <w:rPr>
          <w:rFonts w:ascii="Arial" w:hAnsi="Arial" w:eastAsia="Arial"/>
          <w:b w:val="0"/>
          <w:sz w:val="22"/>
        </w:rPr>
        <w:t>and no matter what, the thought of you will carry me, through any problems,</w:t>
      </w:r>
    </w:p>
    <w:p>
      <w:r>
        <w:rPr>
          <w:rFonts w:ascii="Arial" w:hAnsi="Arial" w:eastAsia="Arial"/>
          <w:b w:val="0"/>
          <w:sz w:val="22"/>
        </w:rPr>
        <w:t>for your love is echoed in my memories,</w:t>
      </w:r>
    </w:p>
    <w:p>
      <w:r>
        <w:rPr>
          <w:rFonts w:ascii="Arial" w:hAnsi="Arial" w:eastAsia="Arial"/>
          <w:b w:val="0"/>
          <w:sz w:val="22"/>
        </w:rPr>
        <w:t>and the feelings of your love,</w:t>
      </w:r>
    </w:p>
    <w:p>
      <w:r>
        <w:rPr>
          <w:rFonts w:ascii="Arial" w:hAnsi="Arial" w:eastAsia="Arial"/>
          <w:b w:val="0"/>
          <w:sz w:val="22"/>
        </w:rPr>
        <w:t>conquers all else as I sit on the beach staring out to sea,</w:t>
      </w:r>
    </w:p>
    <w:p>
      <w:r>
        <w:rPr>
          <w:rFonts w:ascii="Arial" w:hAnsi="Arial" w:eastAsia="Arial"/>
          <w:b w:val="0"/>
          <w:sz w:val="22"/>
        </w:rPr>
        <w:t>and you are with me always and the world is a better place,</w:t>
      </w:r>
    </w:p>
    <w:p>
      <w:r>
        <w:rPr>
          <w:rFonts w:ascii="Arial" w:hAnsi="Arial" w:eastAsia="Arial"/>
          <w:b w:val="0"/>
          <w:sz w:val="22"/>
        </w:rPr>
        <w:t>and as my heart pounds,</w:t>
      </w:r>
    </w:p>
    <w:p>
      <w:r>
        <w:rPr>
          <w:rFonts w:ascii="Arial" w:hAnsi="Arial" w:eastAsia="Arial"/>
          <w:b w:val="0"/>
          <w:sz w:val="22"/>
        </w:rPr>
        <w:t>my feelings are as powerful as the sea,</w:t>
      </w:r>
    </w:p>
    <w:p>
      <w:r>
        <w:rPr>
          <w:rFonts w:ascii="Arial" w:hAnsi="Arial" w:eastAsia="Arial"/>
          <w:b w:val="0"/>
          <w:sz w:val="22"/>
        </w:rPr>
        <w:t>and I could never forget you,</w:t>
      </w:r>
    </w:p>
    <w:p>
      <w:r>
        <w:rPr>
          <w:rFonts w:ascii="Arial" w:hAnsi="Arial" w:eastAsia="Arial"/>
          <w:b w:val="0"/>
          <w:sz w:val="22"/>
        </w:rPr>
        <w:t>for without you in my thoughts,</w:t>
      </w:r>
    </w:p>
    <w:p>
      <w:r>
        <w:rPr>
          <w:rFonts w:ascii="Arial" w:hAnsi="Arial" w:eastAsia="Arial"/>
          <w:b w:val="0"/>
          <w:sz w:val="22"/>
        </w:rPr>
        <w:t>life would not be the same to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