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sit alone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Covid 19,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sit alone waiting for this virus to spread across the world.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sit alone self-isolating wondering,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long it will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before the human race is erased from humanity,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sit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cross my fingers and what will be will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are we not a virus too, a bunch of parasites,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we have destroyed so much of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we are not conquered by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then it will not matter to the Earth,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will live 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be gone forever from history,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will be no one left to be sad,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when humanity by disease is erased so easily.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