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sit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sit in the armchair,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have to contemplate your wit,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like a speeding bullet,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speeding bullet from out of nowhere,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one minute it is not there and then it hits you quick,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then it hits you quick,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I sit, contemplating your wit,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so often it passes over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passes over me so, so quick,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cannot always keep up with it and though I am not thick,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your wit and intellect are as sharp as they come,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you bombard me with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happily I sit,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here happily I sit,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contemplating your wit and how funny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 laugh at every little bit,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every little bit.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