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see you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 you the lonely,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sad,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bad,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glad.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discontented,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notoriously bad.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 you when I walk through town,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 you the serious.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 the jokers and the clown.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 you all.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 humanity in its moods and in its rises and its falls,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 you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ponder you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wonder you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remember you and I paint you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all the colour of the world is in you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mixed lot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how happy you make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I paint you upon the canvas,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canvas filled with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canvas filled with the beauty and the ugliness of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glorious the colours,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which I paint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memories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much better in paint,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than in the photographs,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is my own work,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vision,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skill,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 machine has been used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happy it makes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happy it makes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creativity,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it inspires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what a life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life of a painter,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capturing the life of the lonely,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sad,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bad,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glad,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discontented,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notoriously bad,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wonder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capturing human emotions,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beautiful thing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capturing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big a smile it brings to my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magnificent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be able to capture,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create and paint,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aspects of it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