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see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Another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another story on TV,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another life lost,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another tragedy.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a bullet,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a missile,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a bomb,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a 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you, and I wish you to run,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see a bullet,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see a gun.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you turning,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then a bullet strikes you dead,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fall to the floor in slow motion,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blood and brains exploding from your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see you falling in slow motion,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you with that look of shock upon your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see you hit the floor heavily and the dust fly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you lifeless, I see you dead,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you; I see you with a massive hole through your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you so hauntingly on my TV,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you and I imagine seeing all the people who have died,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dying at the same time and how haunting that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imagine seeing that,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now, if people who had never served,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saw it in real life would not it really put people off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it most certainly would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war really is insanity,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still it has been on my TV,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 decades, I have seen far too many bullets,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seen far too many guns,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seen far too many bombs,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seen people who were,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people who have been,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seen people blown apart in such explosive 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seen people eviscerated with H-bombs,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H-bombs exploding so brightly and shining like the sun.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see a bullet, I see a missile,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a bomb; I see a gun.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you; I see you and I wish you to run,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have no chance to run,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a split second you are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family will grieve,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sadly will grieve for years,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have to suffer with their memories for years to come.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woken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woken or so I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rub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make a drink.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I’ve woken, or so I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woken or so I think, but I am still not fully awake,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will take more than a wink.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have awoken or so I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awoken from the brink of 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woken and am tired of counting sheep,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every sip of coffee,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alertness comes quicker than I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aroused,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aroused from my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sit struggling to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have woken or so I think, and I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day is what dreams are made of,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day is what great dreams are made of,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great the day is beyond the windowpane,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sun shines down so powerfully,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sunlight pours through my window,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beauty of its ray’s shine so gently upon my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gloriously beautiful the day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its bright blue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there are barely any clouds out to play, no, not today.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have woken, or so I think, and as I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stretch a little and I yawn,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still earlier than I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take a sip of my coffee, and I look at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see the birds sat in the branches, amidst the leaves,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listen to their songs,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all sing so beautifully, so beautifully,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inspiring they are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filled with wonder,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listen my mind begins to clear,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feel more alive with each sip of coffee,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brings me back,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brings me back from the slumbers of sleep.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have woken or so I think, and I am awoken,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 I am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because the day lays before me in all its glory,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time is here, the time is here to create,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create a new story,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Earth has been unfurled from the blanket of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possibilities of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they bring a smile and a light to my eyes.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am still not fully awake,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will take more than a wink,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will take me more than a wink,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do not mind, because I will be awake faster than I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take a sip of my coffee and I look out at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look out at the day, and I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think what great possibilities there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out there is the glory of nature that inspires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out there in the colours of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imagination is enthused by every bit of its glorious 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truly thankful, thankful for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thankful for a chance to play my part.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