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say goodbye</w:t>
      </w:r>
    </w:p>
    <w:p/>
    <w:p>
      <w:r>
        <w:rPr>
          <w:rFonts w:ascii="Arial" w:hAnsi="Arial" w:eastAsia="Arial"/>
          <w:b w:val="0"/>
          <w:sz w:val="22"/>
        </w:rPr>
        <w:t>I say goodbye,</w:t>
      </w:r>
    </w:p>
    <w:p>
      <w:r>
        <w:rPr>
          <w:rFonts w:ascii="Arial" w:hAnsi="Arial" w:eastAsia="Arial"/>
          <w:b w:val="0"/>
          <w:sz w:val="22"/>
        </w:rPr>
        <w:t>I say goodbye whenever,</w:t>
      </w:r>
    </w:p>
    <w:p>
      <w:r>
        <w:rPr>
          <w:rFonts w:ascii="Arial" w:hAnsi="Arial" w:eastAsia="Arial"/>
          <w:b w:val="0"/>
          <w:sz w:val="22"/>
        </w:rPr>
        <w:t>whenever I feel a tear in my eye,</w:t>
      </w:r>
    </w:p>
    <w:p>
      <w:r>
        <w:rPr>
          <w:rFonts w:ascii="Arial" w:hAnsi="Arial" w:eastAsia="Arial"/>
          <w:b w:val="0"/>
          <w:sz w:val="22"/>
        </w:rPr>
        <w:t>and in the moments before,</w:t>
      </w:r>
    </w:p>
    <w:p>
      <w:r>
        <w:rPr>
          <w:rFonts w:ascii="Arial" w:hAnsi="Arial" w:eastAsia="Arial"/>
          <w:b w:val="0"/>
          <w:sz w:val="22"/>
        </w:rPr>
        <w:t>we are likely to argue and fight,</w:t>
      </w:r>
    </w:p>
    <w:p>
      <w:r>
        <w:rPr>
          <w:rFonts w:ascii="Arial" w:hAnsi="Arial" w:eastAsia="Arial"/>
          <w:b w:val="0"/>
          <w:sz w:val="22"/>
        </w:rPr>
        <w:t>I say goodbye,</w:t>
      </w:r>
    </w:p>
    <w:p>
      <w:r>
        <w:rPr>
          <w:rFonts w:ascii="Arial" w:hAnsi="Arial" w:eastAsia="Arial"/>
          <w:b w:val="0"/>
          <w:sz w:val="22"/>
        </w:rPr>
        <w:t>and I head out across the street rather than argue,</w:t>
      </w:r>
    </w:p>
    <w:p>
      <w:r>
        <w:rPr>
          <w:rFonts w:ascii="Arial" w:hAnsi="Arial" w:eastAsia="Arial"/>
          <w:b w:val="0"/>
          <w:sz w:val="22"/>
        </w:rPr>
        <w:t>leaving home rapidly in the blink of an eye,</w:t>
      </w:r>
    </w:p>
    <w:p>
      <w:r>
        <w:rPr>
          <w:rFonts w:ascii="Arial" w:hAnsi="Arial" w:eastAsia="Arial"/>
          <w:b w:val="0"/>
          <w:sz w:val="22"/>
        </w:rPr>
        <w:t>yes, I say goodbye,</w:t>
      </w:r>
    </w:p>
    <w:p>
      <w:r>
        <w:rPr>
          <w:rFonts w:ascii="Arial" w:hAnsi="Arial" w:eastAsia="Arial"/>
          <w:b w:val="0"/>
          <w:sz w:val="22"/>
        </w:rPr>
        <w:t>I say goodbye,</w:t>
      </w:r>
    </w:p>
    <w:p>
      <w:r>
        <w:rPr>
          <w:rFonts w:ascii="Arial" w:hAnsi="Arial" w:eastAsia="Arial"/>
          <w:b w:val="0"/>
          <w:sz w:val="22"/>
        </w:rPr>
        <w:t>and you,</w:t>
      </w:r>
    </w:p>
    <w:p>
      <w:r>
        <w:rPr>
          <w:rFonts w:ascii="Arial" w:hAnsi="Arial" w:eastAsia="Arial"/>
          <w:b w:val="0"/>
          <w:sz w:val="22"/>
        </w:rPr>
        <w:t>you cry, and cry and cry,</w:t>
      </w:r>
    </w:p>
    <w:p>
      <w:r>
        <w:rPr>
          <w:rFonts w:ascii="Arial" w:hAnsi="Arial" w:eastAsia="Arial"/>
          <w:b w:val="0"/>
          <w:sz w:val="22"/>
        </w:rPr>
        <w:t>and well, I try not to,</w:t>
      </w:r>
    </w:p>
    <w:p>
      <w:r>
        <w:rPr>
          <w:rFonts w:ascii="Arial" w:hAnsi="Arial" w:eastAsia="Arial"/>
          <w:b w:val="0"/>
          <w:sz w:val="22"/>
        </w:rPr>
        <w:t>and I sigh,</w:t>
      </w:r>
    </w:p>
    <w:p>
      <w:r>
        <w:rPr>
          <w:rFonts w:ascii="Arial" w:hAnsi="Arial" w:eastAsia="Arial"/>
          <w:b w:val="0"/>
          <w:sz w:val="22"/>
        </w:rPr>
        <w:t>and I hold back the tears,</w:t>
      </w:r>
    </w:p>
    <w:p>
      <w:r>
        <w:rPr>
          <w:rFonts w:ascii="Arial" w:hAnsi="Arial" w:eastAsia="Arial"/>
          <w:b w:val="0"/>
          <w:sz w:val="22"/>
        </w:rPr>
        <w:t>and I wipe any solitary ones from my eyes,</w:t>
      </w:r>
    </w:p>
    <w:p>
      <w:r>
        <w:rPr>
          <w:rFonts w:ascii="Arial" w:hAnsi="Arial" w:eastAsia="Arial"/>
          <w:b w:val="0"/>
          <w:sz w:val="22"/>
        </w:rPr>
        <w:t>but why,</w:t>
      </w:r>
    </w:p>
    <w:p>
      <w:r>
        <w:rPr>
          <w:rFonts w:ascii="Arial" w:hAnsi="Arial" w:eastAsia="Arial"/>
          <w:b w:val="0"/>
          <w:sz w:val="22"/>
        </w:rPr>
        <w:t>why do we argue so,</w:t>
      </w:r>
    </w:p>
    <w:p>
      <w:r>
        <w:rPr>
          <w:rFonts w:ascii="Arial" w:hAnsi="Arial" w:eastAsia="Arial"/>
          <w:b w:val="0"/>
          <w:sz w:val="22"/>
        </w:rPr>
        <w:t>and why are we at times so incompatible,</w:t>
      </w:r>
    </w:p>
    <w:p>
      <w:r>
        <w:rPr>
          <w:rFonts w:ascii="Arial" w:hAnsi="Arial" w:eastAsia="Arial"/>
          <w:b w:val="0"/>
          <w:sz w:val="22"/>
        </w:rPr>
        <w:t>now, I do not know,</w:t>
      </w:r>
    </w:p>
    <w:p>
      <w:r>
        <w:rPr>
          <w:rFonts w:ascii="Arial" w:hAnsi="Arial" w:eastAsia="Arial"/>
          <w:b w:val="0"/>
          <w:sz w:val="22"/>
        </w:rPr>
        <w:t>but how, I love you so,</w:t>
      </w:r>
    </w:p>
    <w:p>
      <w:r>
        <w:rPr>
          <w:rFonts w:ascii="Arial" w:hAnsi="Arial" w:eastAsia="Arial"/>
          <w:b w:val="0"/>
          <w:sz w:val="22"/>
        </w:rPr>
        <w:t>how I love you so,</w:t>
      </w:r>
    </w:p>
    <w:p>
      <w:r>
        <w:rPr>
          <w:rFonts w:ascii="Arial" w:hAnsi="Arial" w:eastAsia="Arial"/>
          <w:b w:val="0"/>
          <w:sz w:val="22"/>
        </w:rPr>
        <w:t>although at times it seems I don't,</w:t>
      </w:r>
    </w:p>
    <w:p>
      <w:r>
        <w:rPr>
          <w:rFonts w:ascii="Arial" w:hAnsi="Arial" w:eastAsia="Arial"/>
          <w:b w:val="0"/>
          <w:sz w:val="22"/>
        </w:rPr>
        <w:t>but sometimes you are the gasoline,</w:t>
      </w:r>
    </w:p>
    <w:p>
      <w:r>
        <w:rPr>
          <w:rFonts w:ascii="Arial" w:hAnsi="Arial" w:eastAsia="Arial"/>
          <w:b w:val="0"/>
          <w:sz w:val="22"/>
        </w:rPr>
        <w:t>and sometimes the lighter,</w:t>
      </w:r>
    </w:p>
    <w:p>
      <w:r>
        <w:rPr>
          <w:rFonts w:ascii="Arial" w:hAnsi="Arial" w:eastAsia="Arial"/>
          <w:b w:val="0"/>
          <w:sz w:val="22"/>
        </w:rPr>
        <w:t>and sometimes me,</w:t>
      </w:r>
    </w:p>
    <w:p>
      <w:r>
        <w:rPr>
          <w:rFonts w:ascii="Arial" w:hAnsi="Arial" w:eastAsia="Arial"/>
          <w:b w:val="0"/>
          <w:sz w:val="22"/>
        </w:rPr>
        <w:t>and we explode,</w:t>
      </w:r>
    </w:p>
    <w:p>
      <w:r>
        <w:rPr>
          <w:rFonts w:ascii="Arial" w:hAnsi="Arial" w:eastAsia="Arial"/>
          <w:b w:val="0"/>
          <w:sz w:val="22"/>
        </w:rPr>
        <w:t>we explode at each other far too often because of jealousy,</w:t>
      </w:r>
    </w:p>
    <w:p>
      <w:r>
        <w:rPr>
          <w:rFonts w:ascii="Arial" w:hAnsi="Arial" w:eastAsia="Arial"/>
          <w:b w:val="0"/>
          <w:sz w:val="22"/>
        </w:rPr>
        <w:t>and it is not right,</w:t>
      </w:r>
    </w:p>
    <w:p>
      <w:r>
        <w:rPr>
          <w:rFonts w:ascii="Arial" w:hAnsi="Arial" w:eastAsia="Arial"/>
          <w:b w:val="0"/>
          <w:sz w:val="22"/>
        </w:rPr>
        <w:t>and it should not be,</w:t>
      </w:r>
    </w:p>
    <w:p>
      <w:r>
        <w:rPr>
          <w:rFonts w:ascii="Arial" w:hAnsi="Arial" w:eastAsia="Arial"/>
          <w:b w:val="0"/>
          <w:sz w:val="22"/>
        </w:rPr>
        <w:t>it should not be, but it is,</w:t>
      </w:r>
    </w:p>
    <w:p>
      <w:r>
        <w:rPr>
          <w:rFonts w:ascii="Arial" w:hAnsi="Arial" w:eastAsia="Arial"/>
          <w:b w:val="0"/>
          <w:sz w:val="22"/>
        </w:rPr>
        <w:t>and it is a sorry state of affairs for two people,</w:t>
      </w:r>
    </w:p>
    <w:p>
      <w:r>
        <w:rPr>
          <w:rFonts w:ascii="Arial" w:hAnsi="Arial" w:eastAsia="Arial"/>
          <w:b w:val="0"/>
          <w:sz w:val="22"/>
        </w:rPr>
        <w:t>who for each other do so care,</w:t>
      </w:r>
    </w:p>
    <w:p>
      <w:r>
        <w:rPr>
          <w:rFonts w:ascii="Arial" w:hAnsi="Arial" w:eastAsia="Arial"/>
          <w:b w:val="0"/>
          <w:sz w:val="22"/>
        </w:rPr>
        <w:t>and our volatility it does bring me great despair,</w:t>
      </w:r>
    </w:p>
    <w:p>
      <w:r>
        <w:rPr>
          <w:rFonts w:ascii="Arial" w:hAnsi="Arial" w:eastAsia="Arial"/>
          <w:b w:val="0"/>
          <w:sz w:val="22"/>
        </w:rPr>
        <w:t>and I wonder in my darkest moments,</w:t>
      </w:r>
    </w:p>
    <w:p>
      <w:r>
        <w:rPr>
          <w:rFonts w:ascii="Arial" w:hAnsi="Arial" w:eastAsia="Arial"/>
          <w:b w:val="0"/>
          <w:sz w:val="22"/>
        </w:rPr>
        <w:t>will we ever get anywhere,</w:t>
      </w:r>
    </w:p>
    <w:p>
      <w:r>
        <w:rPr>
          <w:rFonts w:ascii="Arial" w:hAnsi="Arial" w:eastAsia="Arial"/>
          <w:b w:val="0"/>
          <w:sz w:val="22"/>
        </w:rPr>
        <w:t>will we ever get to a place,</w:t>
      </w:r>
    </w:p>
    <w:p>
      <w:r>
        <w:rPr>
          <w:rFonts w:ascii="Arial" w:hAnsi="Arial" w:eastAsia="Arial"/>
          <w:b w:val="0"/>
          <w:sz w:val="22"/>
        </w:rPr>
        <w:t>where we do not fly off the handle,</w:t>
      </w:r>
    </w:p>
    <w:p>
      <w:r>
        <w:rPr>
          <w:rFonts w:ascii="Arial" w:hAnsi="Arial" w:eastAsia="Arial"/>
          <w:b w:val="0"/>
          <w:sz w:val="22"/>
        </w:rPr>
        <w:t>because of jealousy in the air?</w:t>
      </w:r>
    </w:p>
    <w:p>
      <w:r>
        <w:rPr>
          <w:rFonts w:ascii="Arial" w:hAnsi="Arial" w:eastAsia="Arial"/>
          <w:b w:val="0"/>
          <w:sz w:val="22"/>
        </w:rPr>
        <w:t>I do not know but I hope so,</w:t>
      </w:r>
    </w:p>
    <w:p>
      <w:r>
        <w:rPr>
          <w:rFonts w:ascii="Arial" w:hAnsi="Arial" w:eastAsia="Arial"/>
          <w:b w:val="0"/>
          <w:sz w:val="22"/>
        </w:rPr>
        <w:t>and I hope and I pray,</w:t>
      </w:r>
    </w:p>
    <w:p>
      <w:r>
        <w:rPr>
          <w:rFonts w:ascii="Arial" w:hAnsi="Arial" w:eastAsia="Arial"/>
          <w:b w:val="0"/>
          <w:sz w:val="22"/>
        </w:rPr>
        <w:t>and I pray for the day that jealousy is no more,</w:t>
      </w:r>
    </w:p>
    <w:p>
      <w:r>
        <w:rPr>
          <w:rFonts w:ascii="Arial" w:hAnsi="Arial" w:eastAsia="Arial"/>
          <w:b w:val="0"/>
          <w:sz w:val="22"/>
        </w:rPr>
        <w:t>no more in our hearts,</w:t>
      </w:r>
    </w:p>
    <w:p>
      <w:r>
        <w:rPr>
          <w:rFonts w:ascii="Arial" w:hAnsi="Arial" w:eastAsia="Arial"/>
          <w:b w:val="0"/>
          <w:sz w:val="22"/>
        </w:rPr>
        <w:t>and there is harmony and true understanding between us,</w:t>
      </w:r>
    </w:p>
    <w:p>
      <w:r>
        <w:rPr>
          <w:rFonts w:ascii="Arial" w:hAnsi="Arial" w:eastAsia="Arial"/>
          <w:b w:val="0"/>
          <w:sz w:val="22"/>
        </w:rPr>
        <w:t>true understanding between us forevermore.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