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sacrificed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sacrificed you for my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sacrificed you, for you only brought me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depravity, and it was no good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was no good because you only made me 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relationship was one sided,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never stood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was such anger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anger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were far too often an ugly you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 thought I had with you it was not true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heart was black and no good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good to me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our love was a torturous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love it was a brief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never got very far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sacrificed you for my own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sacrificed you for you only brought me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depravity, and it was no good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my heart ached and how much I suffered,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boy did I suffer, I suffered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suffered you and you treated me like a fool,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treated me like a fool and what is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love when is there is such jealousy,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jealously over rules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long run jealousy it destroys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jealousy it destroys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really it was not the kind of love that I wanted,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was that extreme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crushing and claustrophobic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has never been what I wanted at all.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sacrificed you for my own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sacrificed you for you only brought me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depravity, and it was no good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was glad for our love to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glad to end it with you, glad to end it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no good did you do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good at all it is true, no good at all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