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prayed</w:t>
      </w:r>
    </w:p>
    <w:p/>
    <w:p>
      <w:r>
        <w:rPr>
          <w:rFonts w:ascii="Arial" w:hAnsi="Arial" w:eastAsia="Arial"/>
          <w:b w:val="0"/>
          <w:sz w:val="22"/>
        </w:rPr>
        <w:t>I prayed for you,</w:t>
      </w:r>
    </w:p>
    <w:p>
      <w:r>
        <w:rPr>
          <w:rFonts w:ascii="Arial" w:hAnsi="Arial" w:eastAsia="Arial"/>
          <w:b w:val="0"/>
          <w:sz w:val="22"/>
        </w:rPr>
        <w:t>the lost,</w:t>
      </w:r>
    </w:p>
    <w:p>
      <w:r>
        <w:rPr>
          <w:rFonts w:ascii="Arial" w:hAnsi="Arial" w:eastAsia="Arial"/>
          <w:b w:val="0"/>
          <w:sz w:val="22"/>
        </w:rPr>
        <w:t>the victims,</w:t>
      </w:r>
    </w:p>
    <w:p>
      <w:r>
        <w:rPr>
          <w:rFonts w:ascii="Arial" w:hAnsi="Arial" w:eastAsia="Arial"/>
          <w:b w:val="0"/>
          <w:sz w:val="22"/>
        </w:rPr>
        <w:t>the tortured,</w:t>
      </w:r>
    </w:p>
    <w:p>
      <w:r>
        <w:rPr>
          <w:rFonts w:ascii="Arial" w:hAnsi="Arial" w:eastAsia="Arial"/>
          <w:b w:val="0"/>
          <w:sz w:val="22"/>
        </w:rPr>
        <w:t>the murdered,</w:t>
      </w:r>
    </w:p>
    <w:p>
      <w:r>
        <w:rPr>
          <w:rFonts w:ascii="Arial" w:hAnsi="Arial" w:eastAsia="Arial"/>
          <w:b w:val="0"/>
          <w:sz w:val="22"/>
        </w:rPr>
        <w:t>the oppressed,</w:t>
      </w:r>
    </w:p>
    <w:p>
      <w:r>
        <w:rPr>
          <w:rFonts w:ascii="Arial" w:hAnsi="Arial" w:eastAsia="Arial"/>
          <w:b w:val="0"/>
          <w:sz w:val="22"/>
        </w:rPr>
        <w:t>the persecuted,</w:t>
      </w:r>
    </w:p>
    <w:p>
      <w:r>
        <w:rPr>
          <w:rFonts w:ascii="Arial" w:hAnsi="Arial" w:eastAsia="Arial"/>
          <w:b w:val="0"/>
          <w:sz w:val="22"/>
        </w:rPr>
        <w:t>the worn out and the weary,</w:t>
      </w:r>
    </w:p>
    <w:p>
      <w:r>
        <w:rPr>
          <w:rFonts w:ascii="Arial" w:hAnsi="Arial" w:eastAsia="Arial"/>
          <w:b w:val="0"/>
          <w:sz w:val="22"/>
        </w:rPr>
        <w:t>and the depressed,</w:t>
      </w:r>
    </w:p>
    <w:p>
      <w:r>
        <w:rPr>
          <w:rFonts w:ascii="Arial" w:hAnsi="Arial" w:eastAsia="Arial"/>
          <w:b w:val="0"/>
          <w:sz w:val="22"/>
        </w:rPr>
        <w:t>yes, I prayed for you,</w:t>
      </w:r>
    </w:p>
    <w:p>
      <w:r>
        <w:rPr>
          <w:rFonts w:ascii="Arial" w:hAnsi="Arial" w:eastAsia="Arial"/>
          <w:b w:val="0"/>
          <w:sz w:val="22"/>
        </w:rPr>
        <w:t>I prayed for you to be blessed,</w:t>
      </w:r>
    </w:p>
    <w:p>
      <w:r>
        <w:rPr>
          <w:rFonts w:ascii="Arial" w:hAnsi="Arial" w:eastAsia="Arial"/>
          <w:b w:val="0"/>
          <w:sz w:val="22"/>
        </w:rPr>
        <w:t>and it is with a heavy heart,</w:t>
      </w:r>
    </w:p>
    <w:p>
      <w:r>
        <w:rPr>
          <w:rFonts w:ascii="Arial" w:hAnsi="Arial" w:eastAsia="Arial"/>
          <w:b w:val="0"/>
          <w:sz w:val="22"/>
        </w:rPr>
        <w:t>that I await God to come and do his thing,</w:t>
      </w:r>
    </w:p>
    <w:p>
      <w:r>
        <w:rPr>
          <w:rFonts w:ascii="Arial" w:hAnsi="Arial" w:eastAsia="Arial"/>
          <w:b w:val="0"/>
          <w:sz w:val="22"/>
        </w:rPr>
        <w:t>and to fix the mess,</w:t>
      </w:r>
    </w:p>
    <w:p>
      <w:r>
        <w:rPr>
          <w:rFonts w:ascii="Arial" w:hAnsi="Arial" w:eastAsia="Arial"/>
          <w:b w:val="0"/>
          <w:sz w:val="22"/>
        </w:rPr>
        <w:t>yes, I prayed for you,</w:t>
      </w:r>
    </w:p>
    <w:p>
      <w:r>
        <w:rPr>
          <w:rFonts w:ascii="Arial" w:hAnsi="Arial" w:eastAsia="Arial"/>
          <w:b w:val="0"/>
          <w:sz w:val="22"/>
        </w:rPr>
        <w:t>I prayed for you,</w:t>
      </w:r>
    </w:p>
    <w:p>
      <w:r>
        <w:rPr>
          <w:rFonts w:ascii="Arial" w:hAnsi="Arial" w:eastAsia="Arial"/>
          <w:b w:val="0"/>
          <w:sz w:val="22"/>
        </w:rPr>
        <w:t>the lost,</w:t>
      </w:r>
    </w:p>
    <w:p>
      <w:r>
        <w:rPr>
          <w:rFonts w:ascii="Arial" w:hAnsi="Arial" w:eastAsia="Arial"/>
          <w:b w:val="0"/>
          <w:sz w:val="22"/>
        </w:rPr>
        <w:t>the victims,</w:t>
      </w:r>
    </w:p>
    <w:p>
      <w:r>
        <w:rPr>
          <w:rFonts w:ascii="Arial" w:hAnsi="Arial" w:eastAsia="Arial"/>
          <w:b w:val="0"/>
          <w:sz w:val="22"/>
        </w:rPr>
        <w:t>the tortured,</w:t>
      </w:r>
    </w:p>
    <w:p>
      <w:r>
        <w:rPr>
          <w:rFonts w:ascii="Arial" w:hAnsi="Arial" w:eastAsia="Arial"/>
          <w:b w:val="0"/>
          <w:sz w:val="22"/>
        </w:rPr>
        <w:t>the murdered,</w:t>
      </w:r>
    </w:p>
    <w:p>
      <w:r>
        <w:rPr>
          <w:rFonts w:ascii="Arial" w:hAnsi="Arial" w:eastAsia="Arial"/>
          <w:b w:val="0"/>
          <w:sz w:val="22"/>
        </w:rPr>
        <w:t>the oppressed,</w:t>
      </w:r>
    </w:p>
    <w:p>
      <w:r>
        <w:rPr>
          <w:rFonts w:ascii="Arial" w:hAnsi="Arial" w:eastAsia="Arial"/>
          <w:b w:val="0"/>
          <w:sz w:val="22"/>
        </w:rPr>
        <w:t>the persecuted,</w:t>
      </w:r>
    </w:p>
    <w:p>
      <w:r>
        <w:rPr>
          <w:rFonts w:ascii="Arial" w:hAnsi="Arial" w:eastAsia="Arial"/>
          <w:b w:val="0"/>
          <w:sz w:val="22"/>
        </w:rPr>
        <w:t>the worn out,</w:t>
      </w:r>
    </w:p>
    <w:p>
      <w:r>
        <w:rPr>
          <w:rFonts w:ascii="Arial" w:hAnsi="Arial" w:eastAsia="Arial"/>
          <w:b w:val="0"/>
          <w:sz w:val="22"/>
        </w:rPr>
        <w:t>and the weary,</w:t>
      </w:r>
    </w:p>
    <w:p>
      <w:r>
        <w:rPr>
          <w:rFonts w:ascii="Arial" w:hAnsi="Arial" w:eastAsia="Arial"/>
          <w:b w:val="0"/>
          <w:sz w:val="22"/>
        </w:rPr>
        <w:t>and the depressed,</w:t>
      </w:r>
    </w:p>
    <w:p>
      <w:r>
        <w:rPr>
          <w:rFonts w:ascii="Arial" w:hAnsi="Arial" w:eastAsia="Arial"/>
          <w:b w:val="0"/>
          <w:sz w:val="22"/>
        </w:rPr>
        <w:t>and where it will lead,</w:t>
      </w:r>
    </w:p>
    <w:p>
      <w:r>
        <w:rPr>
          <w:rFonts w:ascii="Arial" w:hAnsi="Arial" w:eastAsia="Arial"/>
          <w:b w:val="0"/>
          <w:sz w:val="22"/>
        </w:rPr>
        <w:t>I can only guess,</w:t>
      </w:r>
    </w:p>
    <w:p>
      <w:r>
        <w:rPr>
          <w:rFonts w:ascii="Arial" w:hAnsi="Arial" w:eastAsia="Arial"/>
          <w:b w:val="0"/>
          <w:sz w:val="22"/>
        </w:rPr>
        <w:t>I can only guess,</w:t>
      </w:r>
    </w:p>
    <w:p>
      <w:r>
        <w:rPr>
          <w:rFonts w:ascii="Arial" w:hAnsi="Arial" w:eastAsia="Arial"/>
          <w:b w:val="0"/>
          <w:sz w:val="22"/>
        </w:rPr>
        <w:t>and I shall try,</w:t>
      </w:r>
    </w:p>
    <w:p>
      <w:r>
        <w:rPr>
          <w:rFonts w:ascii="Arial" w:hAnsi="Arial" w:eastAsia="Arial"/>
          <w:b w:val="0"/>
          <w:sz w:val="22"/>
        </w:rPr>
        <w:t>not to be jaded dear Lord,</w:t>
      </w:r>
    </w:p>
    <w:p>
      <w:r>
        <w:rPr>
          <w:rFonts w:ascii="Arial" w:hAnsi="Arial" w:eastAsia="Arial"/>
          <w:b w:val="0"/>
          <w:sz w:val="22"/>
        </w:rPr>
        <w:t>and I shall wait for you,</w:t>
      </w:r>
    </w:p>
    <w:p>
      <w:r>
        <w:rPr>
          <w:rFonts w:ascii="Arial" w:hAnsi="Arial" w:eastAsia="Arial"/>
          <w:b w:val="0"/>
          <w:sz w:val="22"/>
        </w:rPr>
        <w:t>to do what you do,</w:t>
      </w:r>
    </w:p>
    <w:p>
      <w:r>
        <w:rPr>
          <w:rFonts w:ascii="Arial" w:hAnsi="Arial" w:eastAsia="Arial"/>
          <w:b w:val="0"/>
          <w:sz w:val="22"/>
        </w:rPr>
        <w:t>and if fate and chance,</w:t>
      </w:r>
    </w:p>
    <w:p>
      <w:r>
        <w:rPr>
          <w:rFonts w:ascii="Arial" w:hAnsi="Arial" w:eastAsia="Arial"/>
          <w:b w:val="0"/>
          <w:sz w:val="22"/>
        </w:rPr>
        <w:t>bring peace,</w:t>
      </w:r>
    </w:p>
    <w:p>
      <w:r>
        <w:rPr>
          <w:rFonts w:ascii="Arial" w:hAnsi="Arial" w:eastAsia="Arial"/>
          <w:b w:val="0"/>
          <w:sz w:val="22"/>
        </w:rPr>
        <w:t>and happiness,</w:t>
      </w:r>
    </w:p>
    <w:p>
      <w:r>
        <w:rPr>
          <w:rFonts w:ascii="Arial" w:hAnsi="Arial" w:eastAsia="Arial"/>
          <w:b w:val="0"/>
          <w:sz w:val="22"/>
        </w:rPr>
        <w:t>and calm is restored,</w:t>
      </w:r>
    </w:p>
    <w:p>
      <w:r>
        <w:rPr>
          <w:rFonts w:ascii="Arial" w:hAnsi="Arial" w:eastAsia="Arial"/>
          <w:b w:val="0"/>
          <w:sz w:val="22"/>
        </w:rPr>
        <w:t>by those who struggle and suffer,</w:t>
      </w:r>
    </w:p>
    <w:p>
      <w:r>
        <w:rPr>
          <w:rFonts w:ascii="Arial" w:hAnsi="Arial" w:eastAsia="Arial"/>
          <w:b w:val="0"/>
          <w:sz w:val="22"/>
        </w:rPr>
        <w:t>well, I will think of them as Gods too,</w:t>
      </w:r>
    </w:p>
    <w:p>
      <w:r>
        <w:rPr>
          <w:rFonts w:ascii="Arial" w:hAnsi="Arial" w:eastAsia="Arial"/>
          <w:b w:val="0"/>
          <w:sz w:val="22"/>
        </w:rPr>
        <w:t>because to be able to seek out what is wrong,</w:t>
      </w:r>
    </w:p>
    <w:p>
      <w:r>
        <w:rPr>
          <w:rFonts w:ascii="Arial" w:hAnsi="Arial" w:eastAsia="Arial"/>
          <w:b w:val="0"/>
          <w:sz w:val="22"/>
        </w:rPr>
        <w:t>and to know thyself,</w:t>
      </w:r>
    </w:p>
    <w:p>
      <w:r>
        <w:rPr>
          <w:rFonts w:ascii="Arial" w:hAnsi="Arial" w:eastAsia="Arial"/>
          <w:b w:val="0"/>
          <w:sz w:val="22"/>
        </w:rPr>
        <w:t>and to be able to correct thyself,</w:t>
      </w:r>
    </w:p>
    <w:p>
      <w:r>
        <w:rPr>
          <w:rFonts w:ascii="Arial" w:hAnsi="Arial" w:eastAsia="Arial"/>
          <w:b w:val="0"/>
          <w:sz w:val="22"/>
        </w:rPr>
        <w:t>takes intelligence,</w:t>
      </w:r>
    </w:p>
    <w:p>
      <w:r>
        <w:rPr>
          <w:rFonts w:ascii="Arial" w:hAnsi="Arial" w:eastAsia="Arial"/>
          <w:b w:val="0"/>
          <w:sz w:val="22"/>
        </w:rPr>
        <w:t>skill, and courage,</w:t>
      </w:r>
    </w:p>
    <w:p>
      <w:r>
        <w:rPr>
          <w:rFonts w:ascii="Arial" w:hAnsi="Arial" w:eastAsia="Arial"/>
          <w:b w:val="0"/>
          <w:sz w:val="22"/>
        </w:rPr>
        <w:t>and great mental strength,</w:t>
      </w:r>
    </w:p>
    <w:p>
      <w:r>
        <w:rPr>
          <w:rFonts w:ascii="Arial" w:hAnsi="Arial" w:eastAsia="Arial"/>
          <w:b w:val="0"/>
          <w:sz w:val="22"/>
        </w:rPr>
        <w:t>and if without God,</w:t>
      </w:r>
    </w:p>
    <w:p>
      <w:r>
        <w:rPr>
          <w:rFonts w:ascii="Arial" w:hAnsi="Arial" w:eastAsia="Arial"/>
          <w:b w:val="0"/>
          <w:sz w:val="22"/>
        </w:rPr>
        <w:t>you achieve those,</w:t>
      </w:r>
    </w:p>
    <w:p>
      <w:r>
        <w:rPr>
          <w:rFonts w:ascii="Arial" w:hAnsi="Arial" w:eastAsia="Arial"/>
          <w:b w:val="0"/>
          <w:sz w:val="22"/>
        </w:rPr>
        <w:t>then you are truly,</w:t>
      </w:r>
    </w:p>
    <w:p>
      <w:r>
        <w:rPr>
          <w:rFonts w:ascii="Arial" w:hAnsi="Arial" w:eastAsia="Arial"/>
          <w:b w:val="0"/>
          <w:sz w:val="22"/>
        </w:rPr>
        <w:t>truly blessed.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