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never knew you</w:t>
      </w:r>
    </w:p>
    <w:p/>
    <w:p>
      <w:r>
        <w:rPr>
          <w:rFonts w:ascii="Arial" w:hAnsi="Arial" w:eastAsia="Arial"/>
          <w:b w:val="0"/>
          <w:sz w:val="22"/>
        </w:rPr>
        <w:t>I never knew you,</w:t>
      </w:r>
    </w:p>
    <w:p>
      <w:r>
        <w:rPr>
          <w:rFonts w:ascii="Arial" w:hAnsi="Arial" w:eastAsia="Arial"/>
          <w:b w:val="0"/>
          <w:sz w:val="22"/>
        </w:rPr>
        <w:t>and you never knew me,</w:t>
      </w:r>
    </w:p>
    <w:p>
      <w:r>
        <w:rPr>
          <w:rFonts w:ascii="Arial" w:hAnsi="Arial" w:eastAsia="Arial"/>
          <w:b w:val="0"/>
          <w:sz w:val="22"/>
        </w:rPr>
        <w:t>but I am sure you had great potential,</w:t>
      </w:r>
    </w:p>
    <w:p>
      <w:r>
        <w:rPr>
          <w:rFonts w:ascii="Arial" w:hAnsi="Arial" w:eastAsia="Arial"/>
          <w:b w:val="0"/>
          <w:sz w:val="22"/>
        </w:rPr>
        <w:t>but you were killed in a mugging,</w:t>
      </w:r>
    </w:p>
    <w:p>
      <w:r>
        <w:rPr>
          <w:rFonts w:ascii="Arial" w:hAnsi="Arial" w:eastAsia="Arial"/>
          <w:b w:val="0"/>
          <w:sz w:val="22"/>
        </w:rPr>
        <w:t>and for so little and so miserably,</w:t>
      </w:r>
    </w:p>
    <w:p>
      <w:r>
        <w:rPr>
          <w:rFonts w:ascii="Arial" w:hAnsi="Arial" w:eastAsia="Arial"/>
          <w:b w:val="0"/>
          <w:sz w:val="22"/>
        </w:rPr>
        <w:t>yes, another statistic meaning not much to most people,</w:t>
      </w:r>
    </w:p>
    <w:p>
      <w:r>
        <w:rPr>
          <w:rFonts w:ascii="Arial" w:hAnsi="Arial" w:eastAsia="Arial"/>
          <w:b w:val="0"/>
          <w:sz w:val="22"/>
        </w:rPr>
        <w:t>but meaning the most to your family,</w:t>
      </w:r>
    </w:p>
    <w:p>
      <w:r>
        <w:rPr>
          <w:rFonts w:ascii="Arial" w:hAnsi="Arial" w:eastAsia="Arial"/>
          <w:b w:val="0"/>
          <w:sz w:val="22"/>
        </w:rPr>
        <w:t>and I never knew you and you never knew me,</w:t>
      </w:r>
    </w:p>
    <w:p>
      <w:r>
        <w:rPr>
          <w:rFonts w:ascii="Arial" w:hAnsi="Arial" w:eastAsia="Arial"/>
          <w:b w:val="0"/>
          <w:sz w:val="22"/>
        </w:rPr>
        <w:t>but I wish I had,</w:t>
      </w:r>
    </w:p>
    <w:p>
      <w:r>
        <w:rPr>
          <w:rFonts w:ascii="Arial" w:hAnsi="Arial" w:eastAsia="Arial"/>
          <w:b w:val="0"/>
          <w:sz w:val="22"/>
        </w:rPr>
        <w:t>for upon the news there are so many deaths,</w:t>
      </w:r>
    </w:p>
    <w:p>
      <w:r>
        <w:rPr>
          <w:rFonts w:ascii="Arial" w:hAnsi="Arial" w:eastAsia="Arial"/>
          <w:b w:val="0"/>
          <w:sz w:val="22"/>
        </w:rPr>
        <w:t>so many countless deaths,</w:t>
      </w:r>
    </w:p>
    <w:p>
      <w:r>
        <w:rPr>
          <w:rFonts w:ascii="Arial" w:hAnsi="Arial" w:eastAsia="Arial"/>
          <w:b w:val="0"/>
          <w:sz w:val="22"/>
        </w:rPr>
        <w:t>from guns, knives, and brutality,</w:t>
      </w:r>
    </w:p>
    <w:p>
      <w:r>
        <w:rPr>
          <w:rFonts w:ascii="Arial" w:hAnsi="Arial" w:eastAsia="Arial"/>
          <w:b w:val="0"/>
          <w:sz w:val="22"/>
        </w:rPr>
        <w:t>but I never knew you and you never knew me,</w:t>
      </w:r>
    </w:p>
    <w:p>
      <w:r>
        <w:rPr>
          <w:rFonts w:ascii="Arial" w:hAnsi="Arial" w:eastAsia="Arial"/>
          <w:b w:val="0"/>
          <w:sz w:val="22"/>
        </w:rPr>
        <w:t>I never knew your children or your family,</w:t>
      </w:r>
    </w:p>
    <w:p>
      <w:r>
        <w:rPr>
          <w:rFonts w:ascii="Arial" w:hAnsi="Arial" w:eastAsia="Arial"/>
          <w:b w:val="0"/>
          <w:sz w:val="22"/>
        </w:rPr>
        <w:t>but I will remember you,</w:t>
      </w:r>
    </w:p>
    <w:p>
      <w:r>
        <w:rPr>
          <w:rFonts w:ascii="Arial" w:hAnsi="Arial" w:eastAsia="Arial"/>
          <w:b w:val="0"/>
          <w:sz w:val="22"/>
        </w:rPr>
        <w:t>for your loss is a sad loss,</w:t>
      </w:r>
    </w:p>
    <w:p>
      <w:r>
        <w:rPr>
          <w:rFonts w:ascii="Arial" w:hAnsi="Arial" w:eastAsia="Arial"/>
          <w:b w:val="0"/>
          <w:sz w:val="22"/>
        </w:rPr>
        <w:t>and any loss for no good reason at all,</w:t>
      </w:r>
    </w:p>
    <w:p>
      <w:r>
        <w:rPr>
          <w:rFonts w:ascii="Arial" w:hAnsi="Arial" w:eastAsia="Arial"/>
          <w:b w:val="0"/>
          <w:sz w:val="22"/>
        </w:rPr>
        <w:t>well, it tears at the fabric of society,</w:t>
      </w:r>
    </w:p>
    <w:p>
      <w:r>
        <w:rPr>
          <w:rFonts w:ascii="Arial" w:hAnsi="Arial" w:eastAsia="Arial"/>
          <w:b w:val="0"/>
          <w:sz w:val="22"/>
        </w:rPr>
        <w:t>and it destroys humanity,</w:t>
      </w:r>
    </w:p>
    <w:p>
      <w:r>
        <w:rPr>
          <w:rFonts w:ascii="Arial" w:hAnsi="Arial" w:eastAsia="Arial"/>
          <w:b w:val="0"/>
          <w:sz w:val="22"/>
        </w:rPr>
        <w:t>but I never knew you,</w:t>
      </w:r>
    </w:p>
    <w:p>
      <w:r>
        <w:rPr>
          <w:rFonts w:ascii="Arial" w:hAnsi="Arial" w:eastAsia="Arial"/>
          <w:b w:val="0"/>
          <w:sz w:val="22"/>
        </w:rPr>
        <w:t>and I never knew your children,</w:t>
      </w:r>
    </w:p>
    <w:p>
      <w:r>
        <w:rPr>
          <w:rFonts w:ascii="Arial" w:hAnsi="Arial" w:eastAsia="Arial"/>
          <w:b w:val="0"/>
          <w:sz w:val="22"/>
        </w:rPr>
        <w:t>or your family,</w:t>
      </w:r>
    </w:p>
    <w:p>
      <w:r>
        <w:rPr>
          <w:rFonts w:ascii="Arial" w:hAnsi="Arial" w:eastAsia="Arial"/>
          <w:b w:val="0"/>
          <w:sz w:val="22"/>
        </w:rPr>
        <w:t>and their loss is a sad loss,</w:t>
      </w:r>
    </w:p>
    <w:p>
      <w:r>
        <w:rPr>
          <w:rFonts w:ascii="Arial" w:hAnsi="Arial" w:eastAsia="Arial"/>
          <w:b w:val="0"/>
          <w:sz w:val="22"/>
        </w:rPr>
        <w:t>and it brings tears to me,</w:t>
      </w:r>
    </w:p>
    <w:p>
      <w:r>
        <w:rPr>
          <w:rFonts w:ascii="Arial" w:hAnsi="Arial" w:eastAsia="Arial"/>
          <w:b w:val="0"/>
          <w:sz w:val="22"/>
        </w:rPr>
        <w:t>for you were killed so needlessly,</w:t>
      </w:r>
    </w:p>
    <w:p>
      <w:r>
        <w:rPr>
          <w:rFonts w:ascii="Arial" w:hAnsi="Arial" w:eastAsia="Arial"/>
          <w:b w:val="0"/>
          <w:sz w:val="22"/>
        </w:rPr>
        <w:t>yes, another pointless killing,</w:t>
      </w:r>
    </w:p>
    <w:p>
      <w:r>
        <w:rPr>
          <w:rFonts w:ascii="Arial" w:hAnsi="Arial" w:eastAsia="Arial"/>
          <w:b w:val="0"/>
          <w:sz w:val="22"/>
        </w:rPr>
        <w:t>that has made the world a poorer place,</w:t>
      </w:r>
    </w:p>
    <w:p>
      <w:r>
        <w:rPr>
          <w:rFonts w:ascii="Arial" w:hAnsi="Arial" w:eastAsia="Arial"/>
          <w:b w:val="0"/>
          <w:sz w:val="22"/>
        </w:rPr>
        <w:t>a poorer place it is true.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