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need some fresh air</w:t>
      </w:r>
    </w:p>
    <w:p/>
    <w:p>
      <w:r>
        <w:rPr>
          <w:rFonts w:ascii="Arial" w:hAnsi="Arial" w:eastAsia="Arial"/>
          <w:b w:val="0"/>
          <w:sz w:val="22"/>
        </w:rPr>
        <w:t>I need some fresh air,</w:t>
      </w:r>
    </w:p>
    <w:p>
      <w:r>
        <w:rPr>
          <w:rFonts w:ascii="Arial" w:hAnsi="Arial" w:eastAsia="Arial"/>
          <w:b w:val="0"/>
          <w:sz w:val="22"/>
        </w:rPr>
        <w:t>and I do not mind where,</w:t>
      </w:r>
    </w:p>
    <w:p>
      <w:r>
        <w:rPr>
          <w:rFonts w:ascii="Arial" w:hAnsi="Arial" w:eastAsia="Arial"/>
          <w:b w:val="0"/>
          <w:sz w:val="22"/>
        </w:rPr>
        <w:t>but anywhere is good to me,</w:t>
      </w:r>
    </w:p>
    <w:p>
      <w:r>
        <w:rPr>
          <w:rFonts w:ascii="Arial" w:hAnsi="Arial" w:eastAsia="Arial"/>
          <w:b w:val="0"/>
          <w:sz w:val="22"/>
        </w:rPr>
        <w:t>and I like to watch the birds up in the trees,</w:t>
      </w:r>
    </w:p>
    <w:p>
      <w:r>
        <w:rPr>
          <w:rFonts w:ascii="Arial" w:hAnsi="Arial" w:eastAsia="Arial"/>
          <w:b w:val="0"/>
          <w:sz w:val="22"/>
        </w:rPr>
        <w:t>the birds who sing so sweetly to me,</w:t>
      </w:r>
    </w:p>
    <w:p>
      <w:r>
        <w:rPr>
          <w:rFonts w:ascii="Arial" w:hAnsi="Arial" w:eastAsia="Arial"/>
          <w:b w:val="0"/>
          <w:sz w:val="22"/>
        </w:rPr>
        <w:t>and who fly so freely upon the wind,</w:t>
      </w:r>
    </w:p>
    <w:p>
      <w:r>
        <w:rPr>
          <w:rFonts w:ascii="Arial" w:hAnsi="Arial" w:eastAsia="Arial"/>
          <w:b w:val="0"/>
          <w:sz w:val="22"/>
        </w:rPr>
        <w:t>and they are my friends,</w:t>
      </w:r>
    </w:p>
    <w:p>
      <w:r>
        <w:rPr>
          <w:rFonts w:ascii="Arial" w:hAnsi="Arial" w:eastAsia="Arial"/>
          <w:b w:val="0"/>
          <w:sz w:val="22"/>
        </w:rPr>
        <w:t>my friends in need,</w:t>
      </w:r>
    </w:p>
    <w:p>
      <w:r>
        <w:rPr>
          <w:rFonts w:ascii="Arial" w:hAnsi="Arial" w:eastAsia="Arial"/>
          <w:b w:val="0"/>
          <w:sz w:val="22"/>
        </w:rPr>
        <w:t>and my friends who I feed when the times are tough,</w:t>
      </w:r>
    </w:p>
    <w:p>
      <w:r>
        <w:rPr>
          <w:rFonts w:ascii="Arial" w:hAnsi="Arial" w:eastAsia="Arial"/>
          <w:b w:val="0"/>
          <w:sz w:val="22"/>
        </w:rPr>
        <w:t>and when the weather is rough,</w:t>
      </w:r>
    </w:p>
    <w:p>
      <w:r>
        <w:rPr>
          <w:rFonts w:ascii="Arial" w:hAnsi="Arial" w:eastAsia="Arial"/>
          <w:b w:val="0"/>
          <w:sz w:val="22"/>
        </w:rPr>
        <w:t>and there is snow as cold as can be,</w:t>
      </w:r>
    </w:p>
    <w:p>
      <w:r>
        <w:rPr>
          <w:rFonts w:ascii="Arial" w:hAnsi="Arial" w:eastAsia="Arial"/>
          <w:b w:val="0"/>
          <w:sz w:val="22"/>
        </w:rPr>
        <w:t>and the rain it pours so heavily,</w:t>
      </w:r>
    </w:p>
    <w:p>
      <w:r>
        <w:rPr>
          <w:rFonts w:ascii="Arial" w:hAnsi="Arial" w:eastAsia="Arial"/>
          <w:b w:val="0"/>
          <w:sz w:val="22"/>
        </w:rPr>
        <w:t>and I repay them for singing to me so beautifully,</w:t>
      </w:r>
    </w:p>
    <w:p>
      <w:r>
        <w:rPr>
          <w:rFonts w:ascii="Arial" w:hAnsi="Arial" w:eastAsia="Arial"/>
          <w:b w:val="0"/>
          <w:sz w:val="22"/>
        </w:rPr>
        <w:t>and how wonderfully they do,</w:t>
      </w:r>
    </w:p>
    <w:p>
      <w:r>
        <w:rPr>
          <w:rFonts w:ascii="Arial" w:hAnsi="Arial" w:eastAsia="Arial"/>
          <w:b w:val="0"/>
          <w:sz w:val="22"/>
        </w:rPr>
        <w:t>and I am always there for them through thick and thin,</w:t>
      </w:r>
    </w:p>
    <w:p>
      <w:r>
        <w:rPr>
          <w:rFonts w:ascii="Arial" w:hAnsi="Arial" w:eastAsia="Arial"/>
          <w:b w:val="0"/>
          <w:sz w:val="22"/>
        </w:rPr>
        <w:t>and feed them I do,</w:t>
      </w:r>
    </w:p>
    <w:p>
      <w:r>
        <w:rPr>
          <w:rFonts w:ascii="Arial" w:hAnsi="Arial" w:eastAsia="Arial"/>
          <w:b w:val="0"/>
          <w:sz w:val="22"/>
        </w:rPr>
        <w:t>with a great smile on my face,</w:t>
      </w:r>
    </w:p>
    <w:p>
      <w:r>
        <w:rPr>
          <w:rFonts w:ascii="Arial" w:hAnsi="Arial" w:eastAsia="Arial"/>
          <w:b w:val="0"/>
          <w:sz w:val="22"/>
        </w:rPr>
        <w:t>in a camaraderie of man and bird,</w:t>
      </w:r>
    </w:p>
    <w:p>
      <w:r>
        <w:rPr>
          <w:rFonts w:ascii="Arial" w:hAnsi="Arial" w:eastAsia="Arial"/>
          <w:b w:val="0"/>
          <w:sz w:val="22"/>
        </w:rPr>
        <w:t>and I feed all the birds,</w:t>
      </w:r>
    </w:p>
    <w:p>
      <w:r>
        <w:rPr>
          <w:rFonts w:ascii="Arial" w:hAnsi="Arial" w:eastAsia="Arial"/>
          <w:b w:val="0"/>
          <w:sz w:val="22"/>
        </w:rPr>
        <w:t>and my favourite,</w:t>
      </w:r>
    </w:p>
    <w:p>
      <w:r>
        <w:rPr>
          <w:rFonts w:ascii="Arial" w:hAnsi="Arial" w:eastAsia="Arial"/>
          <w:b w:val="0"/>
          <w:sz w:val="22"/>
        </w:rPr>
        <w:t>the Robin whose beautiful colours do so gloriously please.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