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 miss you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I miss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without you I am not whole,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 miss you, although,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 you are now, I do not know,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memory of you is as beautiful,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the flowers in the meadow,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miss you every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miss you through the seasons,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through the rain, the sun, and the snow,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 miss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miss your voice,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miss your laughter,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miss your warm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never are you far from my thoughts wherever I go,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whatever my mood,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my solitude,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without you the day is as half as bright as it used to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you in my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now it is as if life is empty and dying,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if leaves falling off of the trees,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you in time go further away from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lost and not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 am not me without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my soliloquy,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on my own,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how cold the wind,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through my lonely heart does blow,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how cold,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wish this heartache,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seems to continually grow without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without you 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without you the person that I used to truly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person that I used to love so greatly,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is gone now,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gone forevermore,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to where I do not know,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where I do not know,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whatever path I take these days,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are always on my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my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my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still longs for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calls for you, my true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lost to the history of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silly arguments,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you, you are always on my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filling me with happiness,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sadness,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happy tears,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tears of joy,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they fall from my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often rain falls from the skies,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realise,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maybe you were the perfect one for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sadly, now you are gone,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but only a memory,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only a memory.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without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sadness,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emptiness there is in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sadness,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emptiness,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wherever I walk,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upon the Earth,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without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not truly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not truly 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