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met you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met you in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met you, and you had a smile on your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were not the only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were not the only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said hello as you passed on by,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reflected on how beautiful this place was and then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went back to pondering upon,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went back to pondering upon,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why there is so much ugliness in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much ugliness that should never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sadly, there is far too much because of ignorance,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intolerance and human stupidity,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ignorance, intolerance and human stupidity,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slow we are to learn, and it is insanity,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insanity, and it should not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but, sometimes,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sometimes I wonder when God will come along,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God will put us out of our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