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I'm gone</w:t>
      </w:r>
    </w:p>
    <w:p/>
    <w:p>
      <w:r>
        <w:rPr>
          <w:rFonts w:ascii="Arial" w:hAnsi="Arial" w:eastAsia="Arial"/>
          <w:b w:val="0"/>
          <w:sz w:val="22"/>
        </w:rPr>
        <w:t>I'm gone,</w:t>
      </w:r>
    </w:p>
    <w:p>
      <w:r>
        <w:rPr>
          <w:rFonts w:ascii="Arial" w:hAnsi="Arial" w:eastAsia="Arial"/>
          <w:b w:val="0"/>
          <w:sz w:val="22"/>
        </w:rPr>
        <w:t>I've been gone,</w:t>
      </w:r>
    </w:p>
    <w:p>
      <w:r>
        <w:rPr>
          <w:rFonts w:ascii="Arial" w:hAnsi="Arial" w:eastAsia="Arial"/>
          <w:b w:val="0"/>
          <w:sz w:val="22"/>
        </w:rPr>
        <w:t>I have been gone from your life for a long time,</w:t>
      </w:r>
    </w:p>
    <w:p>
      <w:r>
        <w:rPr>
          <w:rFonts w:ascii="Arial" w:hAnsi="Arial" w:eastAsia="Arial"/>
          <w:b w:val="0"/>
          <w:sz w:val="22"/>
        </w:rPr>
        <w:t>and I have probably been gone a long time from your mind,</w:t>
      </w:r>
    </w:p>
    <w:p>
      <w:r>
        <w:rPr>
          <w:rFonts w:ascii="Arial" w:hAnsi="Arial" w:eastAsia="Arial"/>
          <w:b w:val="0"/>
          <w:sz w:val="22"/>
        </w:rPr>
        <w:t>and now, now you call me on the telephone line,</w:t>
      </w:r>
    </w:p>
    <w:p>
      <w:r>
        <w:rPr>
          <w:rFonts w:ascii="Arial" w:hAnsi="Arial" w:eastAsia="Arial"/>
          <w:b w:val="0"/>
          <w:sz w:val="22"/>
        </w:rPr>
        <w:t>what is wrong,</w:t>
      </w:r>
    </w:p>
    <w:p>
      <w:r>
        <w:rPr>
          <w:rFonts w:ascii="Arial" w:hAnsi="Arial" w:eastAsia="Arial"/>
          <w:b w:val="0"/>
          <w:sz w:val="22"/>
        </w:rPr>
        <w:t>In the evening light</w:t>
      </w:r>
    </w:p>
    <w:p>
      <w:r>
        <w:rPr>
          <w:rFonts w:ascii="Arial" w:hAnsi="Arial" w:eastAsia="Arial"/>
          <w:b w:val="0"/>
          <w:sz w:val="22"/>
        </w:rPr>
        <w:t>In the evening light,</w:t>
      </w:r>
    </w:p>
    <w:p>
      <w:r>
        <w:rPr>
          <w:rFonts w:ascii="Arial" w:hAnsi="Arial" w:eastAsia="Arial"/>
          <w:b w:val="0"/>
          <w:sz w:val="22"/>
        </w:rPr>
        <w:t>oh, what glorious sun,</w:t>
      </w:r>
    </w:p>
    <w:p>
      <w:r>
        <w:rPr>
          <w:rFonts w:ascii="Arial" w:hAnsi="Arial" w:eastAsia="Arial"/>
          <w:b w:val="0"/>
          <w:sz w:val="22"/>
        </w:rPr>
        <w:t>and what a delicate beautiful aroma in the evening light,</w:t>
      </w:r>
    </w:p>
    <w:p>
      <w:r>
        <w:rPr>
          <w:rFonts w:ascii="Arial" w:hAnsi="Arial" w:eastAsia="Arial"/>
          <w:b w:val="0"/>
          <w:sz w:val="22"/>
        </w:rPr>
        <w:t>as I smell the flowers in the garden,</w:t>
      </w:r>
    </w:p>
    <w:p>
      <w:r>
        <w:rPr>
          <w:rFonts w:ascii="Arial" w:hAnsi="Arial" w:eastAsia="Arial"/>
          <w:b w:val="0"/>
          <w:sz w:val="22"/>
        </w:rPr>
        <w:t>and their perfume it reminds me of you,</w:t>
      </w:r>
    </w:p>
    <w:p>
      <w:r>
        <w:rPr>
          <w:rFonts w:ascii="Arial" w:hAnsi="Arial" w:eastAsia="Arial"/>
          <w:b w:val="0"/>
          <w:sz w:val="22"/>
        </w:rPr>
        <w:t>and I sit for a moment or two,</w:t>
      </w:r>
    </w:p>
    <w:p>
      <w:r>
        <w:rPr>
          <w:rFonts w:ascii="Arial" w:hAnsi="Arial" w:eastAsia="Arial"/>
          <w:b w:val="0"/>
          <w:sz w:val="22"/>
        </w:rPr>
        <w:t>and I smile to myself,</w:t>
      </w:r>
    </w:p>
    <w:p>
      <w:r>
        <w:rPr>
          <w:rFonts w:ascii="Arial" w:hAnsi="Arial" w:eastAsia="Arial"/>
          <w:b w:val="0"/>
          <w:sz w:val="22"/>
        </w:rPr>
        <w:t>and I toast your health,</w:t>
      </w:r>
    </w:p>
    <w:p>
      <w:r>
        <w:rPr>
          <w:rFonts w:ascii="Arial" w:hAnsi="Arial" w:eastAsia="Arial"/>
          <w:b w:val="0"/>
          <w:sz w:val="22"/>
        </w:rPr>
        <w:t>and the birds they sing,</w:t>
      </w:r>
    </w:p>
    <w:p>
      <w:r>
        <w:rPr>
          <w:rFonts w:ascii="Arial" w:hAnsi="Arial" w:eastAsia="Arial"/>
          <w:b w:val="0"/>
          <w:sz w:val="22"/>
        </w:rPr>
        <w:t>and how gloriously they do,</w:t>
      </w:r>
    </w:p>
    <w:p>
      <w:r>
        <w:rPr>
          <w:rFonts w:ascii="Arial" w:hAnsi="Arial" w:eastAsia="Arial"/>
          <w:b w:val="0"/>
          <w:sz w:val="22"/>
        </w:rPr>
        <w:t>and how beautifully you do too,</w:t>
      </w:r>
    </w:p>
    <w:p>
      <w:r>
        <w:rPr>
          <w:rFonts w:ascii="Arial" w:hAnsi="Arial" w:eastAsia="Arial"/>
          <w:b w:val="0"/>
          <w:sz w:val="22"/>
        </w:rPr>
        <w:t>and I think to myself,</w:t>
      </w:r>
    </w:p>
    <w:p>
      <w:r>
        <w:rPr>
          <w:rFonts w:ascii="Arial" w:hAnsi="Arial" w:eastAsia="Arial"/>
          <w:b w:val="0"/>
          <w:sz w:val="22"/>
        </w:rPr>
        <w:t>how wonderful the melodies of the songs that you sing,</w:t>
      </w:r>
    </w:p>
    <w:p>
      <w:r>
        <w:rPr>
          <w:rFonts w:ascii="Arial" w:hAnsi="Arial" w:eastAsia="Arial"/>
          <w:b w:val="0"/>
          <w:sz w:val="22"/>
        </w:rPr>
        <w:t>and how magical they are to me,</w:t>
      </w:r>
    </w:p>
    <w:p>
      <w:r>
        <w:rPr>
          <w:rFonts w:ascii="Arial" w:hAnsi="Arial" w:eastAsia="Arial"/>
          <w:b w:val="0"/>
          <w:sz w:val="22"/>
        </w:rPr>
        <w:t>and I remember when you stood before me,</w:t>
      </w:r>
    </w:p>
    <w:p>
      <w:r>
        <w:rPr>
          <w:rFonts w:ascii="Arial" w:hAnsi="Arial" w:eastAsia="Arial"/>
          <w:b w:val="0"/>
          <w:sz w:val="22"/>
        </w:rPr>
        <w:t>last time singing to me so beautifully,</w:t>
      </w:r>
    </w:p>
    <w:p>
      <w:r>
        <w:rPr>
          <w:rFonts w:ascii="Arial" w:hAnsi="Arial" w:eastAsia="Arial"/>
          <w:b w:val="0"/>
          <w:sz w:val="22"/>
        </w:rPr>
        <w:t>a tune that you had written,</w:t>
      </w:r>
    </w:p>
    <w:p>
      <w:r>
        <w:rPr>
          <w:rFonts w:ascii="Arial" w:hAnsi="Arial" w:eastAsia="Arial"/>
          <w:b w:val="0"/>
          <w:sz w:val="22"/>
        </w:rPr>
        <w:t>and that had me smitten,</w:t>
      </w:r>
    </w:p>
    <w:p>
      <w:r>
        <w:rPr>
          <w:rFonts w:ascii="Arial" w:hAnsi="Arial" w:eastAsia="Arial"/>
          <w:b w:val="0"/>
          <w:sz w:val="22"/>
        </w:rPr>
        <w:t>oh, how my heart it melted as I listened to you,</w:t>
      </w:r>
    </w:p>
    <w:p>
      <w:r>
        <w:rPr>
          <w:rFonts w:ascii="Arial" w:hAnsi="Arial" w:eastAsia="Arial"/>
          <w:b w:val="0"/>
          <w:sz w:val="22"/>
        </w:rPr>
        <w:t>and the beauty of your voice,</w:t>
      </w:r>
    </w:p>
    <w:p>
      <w:r>
        <w:rPr>
          <w:rFonts w:ascii="Arial" w:hAnsi="Arial" w:eastAsia="Arial"/>
          <w:b w:val="0"/>
          <w:sz w:val="22"/>
        </w:rPr>
        <w:t>it soothed me through and through,</w:t>
      </w:r>
    </w:p>
    <w:p>
      <w:r>
        <w:rPr>
          <w:rFonts w:ascii="Arial" w:hAnsi="Arial" w:eastAsia="Arial"/>
          <w:b w:val="0"/>
          <w:sz w:val="22"/>
        </w:rPr>
        <w:t>and I drifted away,</w:t>
      </w:r>
    </w:p>
    <w:p>
      <w:r>
        <w:rPr>
          <w:rFonts w:ascii="Arial" w:hAnsi="Arial" w:eastAsia="Arial"/>
          <w:b w:val="0"/>
          <w:sz w:val="22"/>
        </w:rPr>
        <w:t>to a tropical place when you sang to me,</w:t>
      </w:r>
    </w:p>
    <w:p>
      <w:r>
        <w:rPr>
          <w:rFonts w:ascii="Arial" w:hAnsi="Arial" w:eastAsia="Arial"/>
          <w:b w:val="0"/>
          <w:sz w:val="22"/>
        </w:rPr>
        <w:t>and when you sang,</w:t>
      </w:r>
    </w:p>
    <w:p>
      <w:r>
        <w:rPr>
          <w:rFonts w:ascii="Arial" w:hAnsi="Arial" w:eastAsia="Arial"/>
          <w:b w:val="0"/>
          <w:sz w:val="22"/>
        </w:rPr>
        <w:t>I pictured a tropical island in an ocean so blue,</w:t>
      </w:r>
    </w:p>
    <w:p>
      <w:r>
        <w:rPr>
          <w:rFonts w:ascii="Arial" w:hAnsi="Arial" w:eastAsia="Arial"/>
          <w:b w:val="0"/>
          <w:sz w:val="22"/>
        </w:rPr>
        <w:t>and I fell into your eyes,</w:t>
      </w:r>
    </w:p>
    <w:p>
      <w:r>
        <w:rPr>
          <w:rFonts w:ascii="Arial" w:hAnsi="Arial" w:eastAsia="Arial"/>
          <w:b w:val="0"/>
          <w:sz w:val="22"/>
        </w:rPr>
        <w:t>and you had me mesmerised,</w:t>
      </w:r>
    </w:p>
    <w:p>
      <w:r>
        <w:rPr>
          <w:rFonts w:ascii="Arial" w:hAnsi="Arial" w:eastAsia="Arial"/>
          <w:b w:val="0"/>
          <w:sz w:val="22"/>
        </w:rPr>
        <w:t>and every time I think, how beautiful you look,</w:t>
      </w:r>
    </w:p>
    <w:p>
      <w:r>
        <w:rPr>
          <w:rFonts w:ascii="Arial" w:hAnsi="Arial" w:eastAsia="Arial"/>
          <w:b w:val="0"/>
          <w:sz w:val="22"/>
        </w:rPr>
        <w:t>you with your piercing blues,</w:t>
      </w:r>
    </w:p>
    <w:p>
      <w:r>
        <w:rPr>
          <w:rFonts w:ascii="Arial" w:hAnsi="Arial" w:eastAsia="Arial"/>
          <w:b w:val="0"/>
          <w:sz w:val="22"/>
        </w:rPr>
        <w:t>those beautiful eyes that captivate me so wonderfully,</w:t>
      </w:r>
    </w:p>
    <w:p>
      <w:r>
        <w:rPr>
          <w:rFonts w:ascii="Arial" w:hAnsi="Arial" w:eastAsia="Arial"/>
          <w:b w:val="0"/>
          <w:sz w:val="22"/>
        </w:rPr>
        <w:t>as you sang to me,</w:t>
      </w:r>
    </w:p>
    <w:p>
      <w:r>
        <w:rPr>
          <w:rFonts w:ascii="Arial" w:hAnsi="Arial" w:eastAsia="Arial"/>
          <w:b w:val="0"/>
          <w:sz w:val="22"/>
        </w:rPr>
        <w:t>and every time you sing to me, and you look at me,</w:t>
      </w:r>
    </w:p>
    <w:p>
      <w:r>
        <w:rPr>
          <w:rFonts w:ascii="Arial" w:hAnsi="Arial" w:eastAsia="Arial"/>
          <w:b w:val="0"/>
          <w:sz w:val="22"/>
        </w:rPr>
        <w:t>I fall deeper in love with you,</w:t>
      </w:r>
    </w:p>
    <w:p>
      <w:r>
        <w:rPr>
          <w:rFonts w:ascii="Arial" w:hAnsi="Arial" w:eastAsia="Arial"/>
          <w:b w:val="0"/>
          <w:sz w:val="22"/>
        </w:rPr>
        <w:t>and here in the garden amongst the flowers,</w:t>
      </w:r>
    </w:p>
    <w:p>
      <w:r>
        <w:rPr>
          <w:rFonts w:ascii="Arial" w:hAnsi="Arial" w:eastAsia="Arial"/>
          <w:b w:val="0"/>
          <w:sz w:val="22"/>
        </w:rPr>
        <w:t>I cannot wait for you to return and to talk to you for hours,</w:t>
      </w:r>
    </w:p>
    <w:p>
      <w:r>
        <w:rPr>
          <w:rFonts w:ascii="Arial" w:hAnsi="Arial" w:eastAsia="Arial"/>
          <w:b w:val="0"/>
          <w:sz w:val="22"/>
        </w:rPr>
        <w:t>and for us to hold each other close once more,</w:t>
      </w:r>
    </w:p>
    <w:p>
      <w:r>
        <w:rPr>
          <w:rFonts w:ascii="Arial" w:hAnsi="Arial" w:eastAsia="Arial"/>
          <w:b w:val="0"/>
          <w:sz w:val="22"/>
        </w:rPr>
        <w:t>and to watch the glorious sunset with you,</w:t>
      </w:r>
    </w:p>
    <w:p>
      <w:r>
        <w:rPr>
          <w:rFonts w:ascii="Arial" w:hAnsi="Arial" w:eastAsia="Arial"/>
          <w:b w:val="0"/>
          <w:sz w:val="22"/>
        </w:rPr>
        <w:t>and to watch the meteors flying across the heavens,</w:t>
      </w:r>
    </w:p>
    <w:p>
      <w:r>
        <w:rPr>
          <w:rFonts w:ascii="Arial" w:hAnsi="Arial" w:eastAsia="Arial"/>
          <w:b w:val="0"/>
          <w:sz w:val="22"/>
        </w:rPr>
        <w:t>as the stars and the moon, they shine down upon us,</w:t>
      </w:r>
    </w:p>
    <w:p>
      <w:r>
        <w:rPr>
          <w:rFonts w:ascii="Arial" w:hAnsi="Arial" w:eastAsia="Arial"/>
          <w:b w:val="0"/>
          <w:sz w:val="22"/>
        </w:rPr>
        <w:t>and I revel in your company,</w:t>
      </w:r>
    </w:p>
    <w:p>
      <w:r>
        <w:rPr>
          <w:rFonts w:ascii="Arial" w:hAnsi="Arial" w:eastAsia="Arial"/>
          <w:b w:val="0"/>
          <w:sz w:val="22"/>
        </w:rPr>
        <w:t>and I revel in the effervescent beauty of you,</w:t>
      </w:r>
    </w:p>
    <w:p>
      <w:r>
        <w:rPr>
          <w:rFonts w:ascii="Arial" w:hAnsi="Arial" w:eastAsia="Arial"/>
          <w:b w:val="0"/>
          <w:sz w:val="22"/>
        </w:rPr>
        <w:t>and the evening with you is always a magical thing,</w:t>
      </w:r>
    </w:p>
    <w:p>
      <w:r>
        <w:rPr>
          <w:rFonts w:ascii="Arial" w:hAnsi="Arial" w:eastAsia="Arial"/>
          <w:b w:val="0"/>
          <w:sz w:val="22"/>
        </w:rPr>
        <w:t>and what a wonder is our love,</w:t>
      </w:r>
    </w:p>
    <w:p>
      <w:r>
        <w:rPr>
          <w:rFonts w:ascii="Arial" w:hAnsi="Arial" w:eastAsia="Arial"/>
          <w:b w:val="0"/>
          <w:sz w:val="22"/>
        </w:rPr>
        <w:t>and how lucky we are,</w:t>
      </w:r>
    </w:p>
    <w:p>
      <w:r>
        <w:rPr>
          <w:rFonts w:ascii="Arial" w:hAnsi="Arial" w:eastAsia="Arial"/>
          <w:b w:val="0"/>
          <w:sz w:val="22"/>
        </w:rPr>
        <w:t>to find each other,</w:t>
      </w:r>
    </w:p>
    <w:p>
      <w:r>
        <w:rPr>
          <w:rFonts w:ascii="Arial" w:hAnsi="Arial" w:eastAsia="Arial"/>
          <w:b w:val="0"/>
          <w:sz w:val="22"/>
        </w:rPr>
        <w:t>as we did,</w:t>
      </w:r>
    </w:p>
    <w:p>
      <w:r>
        <w:rPr>
          <w:rFonts w:ascii="Arial" w:hAnsi="Arial" w:eastAsia="Arial"/>
          <w:b w:val="0"/>
          <w:sz w:val="22"/>
        </w:rPr>
        <w:t>and how thankful for you I am,</w:t>
      </w:r>
    </w:p>
    <w:p>
      <w:r>
        <w:rPr>
          <w:rFonts w:ascii="Arial" w:hAnsi="Arial" w:eastAsia="Arial"/>
          <w:b w:val="0"/>
          <w:sz w:val="22"/>
        </w:rPr>
        <w:t>because, without you,</w:t>
      </w:r>
    </w:p>
    <w:p>
      <w:r>
        <w:rPr>
          <w:rFonts w:ascii="Arial" w:hAnsi="Arial" w:eastAsia="Arial"/>
          <w:b w:val="0"/>
          <w:sz w:val="22"/>
        </w:rPr>
        <w:t>without you what would I do?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