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look at your words</w:t>
      </w:r>
    </w:p>
    <w:p/>
    <w:p>
      <w:r>
        <w:rPr>
          <w:rFonts w:ascii="Arial" w:hAnsi="Arial" w:eastAsia="Arial"/>
          <w:b w:val="0"/>
          <w:sz w:val="22"/>
        </w:rPr>
        <w:t>I look at your words,</w:t>
      </w:r>
    </w:p>
    <w:p>
      <w:r>
        <w:rPr>
          <w:rFonts w:ascii="Arial" w:hAnsi="Arial" w:eastAsia="Arial"/>
          <w:b w:val="0"/>
          <w:sz w:val="22"/>
        </w:rPr>
        <w:t>and I look at them with a smile upon my face,</w:t>
      </w:r>
    </w:p>
    <w:p>
      <w:r>
        <w:rPr>
          <w:rFonts w:ascii="Arial" w:hAnsi="Arial" w:eastAsia="Arial"/>
          <w:b w:val="0"/>
          <w:sz w:val="22"/>
        </w:rPr>
        <w:t>and I hear your voice in my head,</w:t>
      </w:r>
    </w:p>
    <w:p>
      <w:r>
        <w:rPr>
          <w:rFonts w:ascii="Arial" w:hAnsi="Arial" w:eastAsia="Arial"/>
          <w:b w:val="0"/>
          <w:sz w:val="22"/>
        </w:rPr>
        <w:t>and I admire your language,</w:t>
      </w:r>
    </w:p>
    <w:p>
      <w:r>
        <w:rPr>
          <w:rFonts w:ascii="Arial" w:hAnsi="Arial" w:eastAsia="Arial"/>
          <w:b w:val="0"/>
          <w:sz w:val="22"/>
        </w:rPr>
        <w:t>and your linguistic skills and your style,</w:t>
      </w:r>
    </w:p>
    <w:p>
      <w:r>
        <w:rPr>
          <w:rFonts w:ascii="Arial" w:hAnsi="Arial" w:eastAsia="Arial"/>
          <w:b w:val="0"/>
          <w:sz w:val="22"/>
        </w:rPr>
        <w:t>and the words upon the page come to life,</w:t>
      </w:r>
    </w:p>
    <w:p>
      <w:r>
        <w:rPr>
          <w:rFonts w:ascii="Arial" w:hAnsi="Arial" w:eastAsia="Arial"/>
          <w:b w:val="0"/>
          <w:sz w:val="22"/>
        </w:rPr>
        <w:t>and leap into my imagination,</w:t>
      </w:r>
    </w:p>
    <w:p>
      <w:r>
        <w:rPr>
          <w:rFonts w:ascii="Arial" w:hAnsi="Arial" w:eastAsia="Arial"/>
          <w:b w:val="0"/>
          <w:sz w:val="22"/>
        </w:rPr>
        <w:t>with elegance and grace,</w:t>
      </w:r>
    </w:p>
    <w:p>
      <w:r>
        <w:rPr>
          <w:rFonts w:ascii="Arial" w:hAnsi="Arial" w:eastAsia="Arial"/>
          <w:b w:val="0"/>
          <w:sz w:val="22"/>
        </w:rPr>
        <w:t>words so descriptive and evocative,</w:t>
      </w:r>
    </w:p>
    <w:p>
      <w:r>
        <w:rPr>
          <w:rFonts w:ascii="Arial" w:hAnsi="Arial" w:eastAsia="Arial"/>
          <w:b w:val="0"/>
          <w:sz w:val="22"/>
        </w:rPr>
        <w:t>and beautiful and inspiring, and moving,</w:t>
      </w:r>
    </w:p>
    <w:p>
      <w:r>
        <w:rPr>
          <w:rFonts w:ascii="Arial" w:hAnsi="Arial" w:eastAsia="Arial"/>
          <w:b w:val="0"/>
          <w:sz w:val="22"/>
        </w:rPr>
        <w:t>yes, what skill you have I think,</w:t>
      </w:r>
    </w:p>
    <w:p>
      <w:r>
        <w:rPr>
          <w:rFonts w:ascii="Arial" w:hAnsi="Arial" w:eastAsia="Arial"/>
          <w:b w:val="0"/>
          <w:sz w:val="22"/>
        </w:rPr>
        <w:t>and what dedication,</w:t>
      </w:r>
    </w:p>
    <w:p>
      <w:r>
        <w:rPr>
          <w:rFonts w:ascii="Arial" w:hAnsi="Arial" w:eastAsia="Arial"/>
          <w:b w:val="0"/>
          <w:sz w:val="22"/>
        </w:rPr>
        <w:t>and what great craftsmanship,</w:t>
      </w:r>
    </w:p>
    <w:p>
      <w:r>
        <w:rPr>
          <w:rFonts w:ascii="Arial" w:hAnsi="Arial" w:eastAsia="Arial"/>
          <w:b w:val="0"/>
          <w:sz w:val="22"/>
        </w:rPr>
        <w:t>to be able to transport me into your world,</w:t>
      </w:r>
    </w:p>
    <w:p>
      <w:r>
        <w:rPr>
          <w:rFonts w:ascii="Arial" w:hAnsi="Arial" w:eastAsia="Arial"/>
          <w:b w:val="0"/>
          <w:sz w:val="22"/>
        </w:rPr>
        <w:t>and how easily my brain it interprets your imagination,</w:t>
      </w:r>
    </w:p>
    <w:p>
      <w:r>
        <w:rPr>
          <w:rFonts w:ascii="Arial" w:hAnsi="Arial" w:eastAsia="Arial"/>
          <w:b w:val="0"/>
          <w:sz w:val="22"/>
        </w:rPr>
        <w:t>and as I envision what you have written,</w:t>
      </w:r>
    </w:p>
    <w:p>
      <w:r>
        <w:rPr>
          <w:rFonts w:ascii="Arial" w:hAnsi="Arial" w:eastAsia="Arial"/>
          <w:b w:val="0"/>
          <w:sz w:val="22"/>
        </w:rPr>
        <w:t>in the voice with which you speak upon the television,</w:t>
      </w:r>
    </w:p>
    <w:p>
      <w:r>
        <w:rPr>
          <w:rFonts w:ascii="Arial" w:hAnsi="Arial" w:eastAsia="Arial"/>
          <w:b w:val="0"/>
          <w:sz w:val="22"/>
        </w:rPr>
        <w:t>my heart how it leaps, and oh, how you fire my inspiration,</w:t>
      </w:r>
    </w:p>
    <w:p>
      <w:r>
        <w:rPr>
          <w:rFonts w:ascii="Arial" w:hAnsi="Arial" w:eastAsia="Arial"/>
          <w:b w:val="0"/>
          <w:sz w:val="22"/>
        </w:rPr>
        <w:t>a true visionary whose words I devour so thankfully,</w:t>
      </w:r>
    </w:p>
    <w:p>
      <w:r>
        <w:rPr>
          <w:rFonts w:ascii="Arial" w:hAnsi="Arial" w:eastAsia="Arial"/>
          <w:b w:val="0"/>
          <w:sz w:val="22"/>
        </w:rPr>
        <w:t>in solitude and with great gratitude and admiration.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