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know no bounds</w:t>
      </w:r>
    </w:p>
    <w:p/>
    <w:p>
      <w:r>
        <w:rPr>
          <w:rFonts w:ascii="Arial" w:hAnsi="Arial" w:eastAsia="Arial"/>
          <w:b w:val="0"/>
          <w:sz w:val="22"/>
        </w:rPr>
        <w:t>I know no bounds,</w:t>
      </w:r>
    </w:p>
    <w:p>
      <w:r>
        <w:rPr>
          <w:rFonts w:ascii="Arial" w:hAnsi="Arial" w:eastAsia="Arial"/>
          <w:b w:val="0"/>
          <w:sz w:val="22"/>
        </w:rPr>
        <w:t>I see no colour or age,</w:t>
      </w:r>
    </w:p>
    <w:p>
      <w:r>
        <w:rPr>
          <w:rFonts w:ascii="Arial" w:hAnsi="Arial" w:eastAsia="Arial"/>
          <w:b w:val="0"/>
          <w:sz w:val="22"/>
        </w:rPr>
        <w:t>and I do not discriminate,</w:t>
      </w:r>
    </w:p>
    <w:p>
      <w:r>
        <w:rPr>
          <w:rFonts w:ascii="Arial" w:hAnsi="Arial" w:eastAsia="Arial"/>
          <w:b w:val="0"/>
          <w:sz w:val="22"/>
        </w:rPr>
        <w:t>and I do not allow hate or racism in my brain,</w:t>
      </w:r>
    </w:p>
    <w:p>
      <w:r>
        <w:rPr>
          <w:rFonts w:ascii="Arial" w:hAnsi="Arial" w:eastAsia="Arial"/>
          <w:b w:val="0"/>
          <w:sz w:val="22"/>
        </w:rPr>
        <w:t>no matter the frustrations that may be there,</w:t>
      </w:r>
    </w:p>
    <w:p>
      <w:r>
        <w:rPr>
          <w:rFonts w:ascii="Arial" w:hAnsi="Arial" w:eastAsia="Arial"/>
          <w:b w:val="0"/>
          <w:sz w:val="22"/>
        </w:rPr>
        <w:t>I pay them no mind,</w:t>
      </w:r>
    </w:p>
    <w:p>
      <w:r>
        <w:rPr>
          <w:rFonts w:ascii="Arial" w:hAnsi="Arial" w:eastAsia="Arial"/>
          <w:b w:val="0"/>
          <w:sz w:val="22"/>
        </w:rPr>
        <w:t>and I waste no time on the racists,</w:t>
      </w:r>
    </w:p>
    <w:p>
      <w:r>
        <w:rPr>
          <w:rFonts w:ascii="Arial" w:hAnsi="Arial" w:eastAsia="Arial"/>
          <w:b w:val="0"/>
          <w:sz w:val="22"/>
        </w:rPr>
        <w:t>the haters, and those with rages,</w:t>
      </w:r>
    </w:p>
    <w:p>
      <w:r>
        <w:rPr>
          <w:rFonts w:ascii="Arial" w:hAnsi="Arial" w:eastAsia="Arial"/>
          <w:b w:val="0"/>
          <w:sz w:val="22"/>
        </w:rPr>
        <w:t>and I do not listen to hate speeches,</w:t>
      </w:r>
    </w:p>
    <w:p>
      <w:r>
        <w:rPr>
          <w:rFonts w:ascii="Arial" w:hAnsi="Arial" w:eastAsia="Arial"/>
          <w:b w:val="0"/>
          <w:sz w:val="22"/>
        </w:rPr>
        <w:t>and I try to treat everyone equally and respectfully,</w:t>
      </w:r>
    </w:p>
    <w:p>
      <w:r>
        <w:rPr>
          <w:rFonts w:ascii="Arial" w:hAnsi="Arial" w:eastAsia="Arial"/>
          <w:b w:val="0"/>
          <w:sz w:val="22"/>
        </w:rPr>
        <w:t>no matter how rude they are to me,</w:t>
      </w:r>
    </w:p>
    <w:p>
      <w:r>
        <w:rPr>
          <w:rFonts w:ascii="Arial" w:hAnsi="Arial" w:eastAsia="Arial"/>
          <w:b w:val="0"/>
          <w:sz w:val="22"/>
        </w:rPr>
        <w:t>and I try to say goodbye to them civilly,</w:t>
      </w:r>
    </w:p>
    <w:p>
      <w:r>
        <w:rPr>
          <w:rFonts w:ascii="Arial" w:hAnsi="Arial" w:eastAsia="Arial"/>
          <w:b w:val="0"/>
          <w:sz w:val="22"/>
        </w:rPr>
        <w:t>and yes, I know no bounds,</w:t>
      </w:r>
    </w:p>
    <w:p>
      <w:r>
        <w:rPr>
          <w:rFonts w:ascii="Arial" w:hAnsi="Arial" w:eastAsia="Arial"/>
          <w:b w:val="0"/>
          <w:sz w:val="22"/>
        </w:rPr>
        <w:t>because I welcome everyone in my company,</w:t>
      </w:r>
    </w:p>
    <w:p>
      <w:r>
        <w:rPr>
          <w:rFonts w:ascii="Arial" w:hAnsi="Arial" w:eastAsia="Arial"/>
          <w:b w:val="0"/>
          <w:sz w:val="22"/>
        </w:rPr>
        <w:t>if they are pleasant to me,</w:t>
      </w:r>
    </w:p>
    <w:p>
      <w:r>
        <w:rPr>
          <w:rFonts w:ascii="Arial" w:hAnsi="Arial" w:eastAsia="Arial"/>
          <w:b w:val="0"/>
          <w:sz w:val="22"/>
        </w:rPr>
        <w:t>yes, I see no colour or age,</w:t>
      </w:r>
    </w:p>
    <w:p>
      <w:r>
        <w:rPr>
          <w:rFonts w:ascii="Arial" w:hAnsi="Arial" w:eastAsia="Arial"/>
          <w:b w:val="0"/>
          <w:sz w:val="22"/>
        </w:rPr>
        <w:t>and I do not discriminate,</w:t>
      </w:r>
    </w:p>
    <w:p>
      <w:r>
        <w:rPr>
          <w:rFonts w:ascii="Arial" w:hAnsi="Arial" w:eastAsia="Arial"/>
          <w:b w:val="0"/>
          <w:sz w:val="22"/>
        </w:rPr>
        <w:t>and I do not allow hate or racism in my brain,</w:t>
      </w:r>
    </w:p>
    <w:p>
      <w:r>
        <w:rPr>
          <w:rFonts w:ascii="Arial" w:hAnsi="Arial" w:eastAsia="Arial"/>
          <w:b w:val="0"/>
          <w:sz w:val="22"/>
        </w:rPr>
        <w:t>because everyone is equal to me,</w:t>
      </w:r>
    </w:p>
    <w:p>
      <w:r>
        <w:rPr>
          <w:rFonts w:ascii="Arial" w:hAnsi="Arial" w:eastAsia="Arial"/>
          <w:b w:val="0"/>
          <w:sz w:val="22"/>
        </w:rPr>
        <w:t>and that is the way that it should be,</w:t>
      </w:r>
    </w:p>
    <w:p>
      <w:r>
        <w:rPr>
          <w:rFonts w:ascii="Arial" w:hAnsi="Arial" w:eastAsia="Arial"/>
          <w:b w:val="0"/>
          <w:sz w:val="22"/>
        </w:rPr>
        <w:t>and how I wish that everyone was the same,</w:t>
      </w:r>
    </w:p>
    <w:p>
      <w:r>
        <w:rPr>
          <w:rFonts w:ascii="Arial" w:hAnsi="Arial" w:eastAsia="Arial"/>
          <w:b w:val="0"/>
          <w:sz w:val="22"/>
        </w:rPr>
        <w:t>and it is a shame,</w:t>
      </w:r>
    </w:p>
    <w:p>
      <w:r>
        <w:rPr>
          <w:rFonts w:ascii="Arial" w:hAnsi="Arial" w:eastAsia="Arial"/>
          <w:b w:val="0"/>
          <w:sz w:val="22"/>
        </w:rPr>
        <w:t>a shame that it is not,</w:t>
      </w:r>
    </w:p>
    <w:p>
      <w:r>
        <w:rPr>
          <w:rFonts w:ascii="Arial" w:hAnsi="Arial" w:eastAsia="Arial"/>
          <w:b w:val="0"/>
          <w:sz w:val="22"/>
        </w:rPr>
        <w:t>but I hope that we persevere and educate,</w:t>
      </w:r>
    </w:p>
    <w:p>
      <w:r>
        <w:rPr>
          <w:rFonts w:ascii="Arial" w:hAnsi="Arial" w:eastAsia="Arial"/>
          <w:b w:val="0"/>
          <w:sz w:val="22"/>
        </w:rPr>
        <w:t>and that we do not continue along such destructive paths,</w:t>
      </w:r>
    </w:p>
    <w:p>
      <w:r>
        <w:rPr>
          <w:rFonts w:ascii="Arial" w:hAnsi="Arial" w:eastAsia="Arial"/>
          <w:b w:val="0"/>
          <w:sz w:val="22"/>
        </w:rPr>
        <w:t>because the world has continued,</w:t>
      </w:r>
    </w:p>
    <w:p>
      <w:r>
        <w:rPr>
          <w:rFonts w:ascii="Arial" w:hAnsi="Arial" w:eastAsia="Arial"/>
          <w:b w:val="0"/>
          <w:sz w:val="22"/>
        </w:rPr>
        <w:t>making the same mistakes again and again,</w:t>
      </w:r>
    </w:p>
    <w:p>
      <w:r>
        <w:rPr>
          <w:rFonts w:ascii="Arial" w:hAnsi="Arial" w:eastAsia="Arial"/>
          <w:b w:val="0"/>
          <w:sz w:val="22"/>
        </w:rPr>
        <w:t>and it is a shame,</w:t>
      </w:r>
    </w:p>
    <w:p>
      <w:r>
        <w:rPr>
          <w:rFonts w:ascii="Arial" w:hAnsi="Arial" w:eastAsia="Arial"/>
          <w:b w:val="0"/>
          <w:sz w:val="22"/>
        </w:rPr>
        <w:t>that the world does not try harder to eradicate them,</w:t>
      </w:r>
    </w:p>
    <w:p>
      <w:r>
        <w:rPr>
          <w:rFonts w:ascii="Arial" w:hAnsi="Arial" w:eastAsia="Arial"/>
          <w:b w:val="0"/>
          <w:sz w:val="22"/>
        </w:rPr>
        <w:t>in every way, from the beginning of the day,</w:t>
      </w:r>
    </w:p>
    <w:p>
      <w:r>
        <w:rPr>
          <w:rFonts w:ascii="Arial" w:hAnsi="Arial" w:eastAsia="Arial"/>
          <w:b w:val="0"/>
          <w:sz w:val="22"/>
        </w:rPr>
        <w:t>to the midnight hour,</w:t>
      </w:r>
    </w:p>
    <w:p>
      <w:r>
        <w:rPr>
          <w:rFonts w:ascii="Arial" w:hAnsi="Arial" w:eastAsia="Arial"/>
          <w:b w:val="0"/>
          <w:sz w:val="22"/>
        </w:rPr>
        <w:t>give no racists, sexists, or haters your time,</w:t>
      </w:r>
    </w:p>
    <w:p>
      <w:r>
        <w:rPr>
          <w:rFonts w:ascii="Arial" w:hAnsi="Arial" w:eastAsia="Arial"/>
          <w:b w:val="0"/>
          <w:sz w:val="22"/>
        </w:rPr>
        <w:t>because it only encourages them, and spreads it more,</w:t>
      </w:r>
    </w:p>
    <w:p>
      <w:r>
        <w:rPr>
          <w:rFonts w:ascii="Arial" w:hAnsi="Arial" w:eastAsia="Arial"/>
          <w:b w:val="0"/>
          <w:sz w:val="22"/>
        </w:rPr>
        <w:t>now isn't racism, sexism, and hate,</w:t>
      </w:r>
    </w:p>
    <w:p>
      <w:r>
        <w:rPr>
          <w:rFonts w:ascii="Arial" w:hAnsi="Arial" w:eastAsia="Arial"/>
          <w:b w:val="0"/>
          <w:sz w:val="22"/>
        </w:rPr>
        <w:t>in the 21st century wearing thin?</w:t>
      </w:r>
    </w:p>
    <w:p>
      <w:r>
        <w:rPr>
          <w:rFonts w:ascii="Arial" w:hAnsi="Arial" w:eastAsia="Arial"/>
          <w:b w:val="0"/>
          <w:sz w:val="22"/>
        </w:rPr>
        <w:t>And isn't education a wonderful thing?</w:t>
      </w:r>
    </w:p>
    <w:p>
      <w:r>
        <w:rPr>
          <w:rFonts w:ascii="Arial" w:hAnsi="Arial" w:eastAsia="Arial"/>
          <w:b w:val="0"/>
          <w:sz w:val="22"/>
        </w:rPr>
        <w:t>And isn't a lack of education a dangerous thing,</w:t>
      </w:r>
    </w:p>
    <w:p>
      <w:r>
        <w:rPr>
          <w:rFonts w:ascii="Arial" w:hAnsi="Arial" w:eastAsia="Arial"/>
          <w:b w:val="0"/>
          <w:sz w:val="22"/>
        </w:rPr>
        <w:t>so, educate yourself, and do not suffer fools gladly,</w:t>
      </w:r>
    </w:p>
    <w:p>
      <w:r>
        <w:rPr>
          <w:rFonts w:ascii="Arial" w:hAnsi="Arial" w:eastAsia="Arial"/>
          <w:b w:val="0"/>
          <w:sz w:val="22"/>
        </w:rPr>
        <w:t>and the sexism, the racism, and the hate that they may bring.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