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imagine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 a long way away.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 upon yet another sunny day.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 in California.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 in Malibu, sat upon the beach,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you, watching the world go by,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watching the world go by with a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no cares in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none at all for it is much better that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better way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for it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yet here I am married to you my childhood sweetheart,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although I am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ponder upon the meaning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possibilities that could have been,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are so many choices in this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many choices that are left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never become reality,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friend I often imagine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 all that way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 upon yet another sunny day.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 in California.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 in Malibu, sat upon the beach.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imagine you watching the world go by,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watching the world go by with a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no cares in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none at all and I sigh a wistful sigh,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wistful sigh over what could have been,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was once a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now, you are living it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 come on holiday to see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who knows,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maybe life will not work out and I will be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alone once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maybe I will be headed for California,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sit upon the beach at Malibu,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 new life that I had never contemplated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is mostly chance,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well, what are the chances of me in Malibu,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well, I am not truly 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am happy for now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I am 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happy, 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