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have this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this little thing of yours.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this little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little bracelet that reminds me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carry it with me whenever I am feeling 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loss of you was such a blow,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a blow and I hold onto this bracelet,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the rain and the snow and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take it wherever I go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take it wherever I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better with this memory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soothes my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eases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pain I suffer from the loss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easier to cope with,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easier to cope with,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much lighter is the burden of my sorrow,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this little thing of yours is not big in size,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have this little bracelet that reminds me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little bracelet that brings the memories flooding back,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memories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you wearing it around your neck,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the smile on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the beauty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kissed me dressed in your finery,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your necklace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necklace,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poignancy it brings,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poignancy it brings to the memory of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