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have no wish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no wish to be a King.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no wish to rule the world but all I want is for my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life to be a simple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life to be a simple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complexities of life seem to continually throw themselves at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not the way that it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not the way at all you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life it seems to have a sense of humour,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sense of humour dipped in perversity,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try with all my might to keep it so,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never seems to work out and it is a shame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a shame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have no wish to be a 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I have no wish to rule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do not have time for many aspirations,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my love is a mixed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messed up bombacity,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bombacity of uncertainty,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fractured,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fragmented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all I want is for my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life to be a simple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life to be a simple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far too complex,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drives me into despair,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brings such heartache,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 could rule my heart a bit better,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make it not such a sensitive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life is such a game of chance,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far too many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much too damaging,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much too damaging,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 as joyous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do not have as much control over my life as I should,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have no wish to be a 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have no wish to rule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all I want is for my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life to be a simple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life to be a simple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seems,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 can only cross my fingers,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see what life brings,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see what life brings.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