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have a year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have a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a year in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everything that I could ever wish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a year of things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little will be said,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little will be said,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out in the middle of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in a more tranquil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so many troubles,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troubles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year of being alone and free to write,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do wonders for my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saner than in the 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villages where I used to dwell,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happier with peace and the quiet instead,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instead of the hell of the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rampages in the towns and in the cities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happier without the noises that bombard the eardrums,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every angle, and at every volume,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which you cannot get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