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find you</w:t>
      </w:r>
    </w:p>
    <w:p/>
    <w:p>
      <w:r>
        <w:rPr>
          <w:rFonts w:ascii="Arial" w:hAnsi="Arial" w:eastAsia="Arial"/>
          <w:b w:val="0"/>
          <w:sz w:val="22"/>
        </w:rPr>
        <w:t>An old memory of you before I knew you.</w:t>
      </w:r>
    </w:p>
    <w:p>
      <w:r>
        <w:rPr>
          <w:rFonts w:ascii="Arial" w:hAnsi="Arial" w:eastAsia="Arial"/>
          <w:b w:val="0"/>
          <w:sz w:val="22"/>
        </w:rPr>
        <w:t>I replay in my mind,</w:t>
      </w:r>
    </w:p>
    <w:p>
      <w:r>
        <w:rPr>
          <w:rFonts w:ascii="Arial" w:hAnsi="Arial" w:eastAsia="Arial"/>
          <w:b w:val="0"/>
          <w:sz w:val="22"/>
        </w:rPr>
        <w:t>the time,</w:t>
      </w:r>
    </w:p>
    <w:p>
      <w:r>
        <w:rPr>
          <w:rFonts w:ascii="Arial" w:hAnsi="Arial" w:eastAsia="Arial"/>
          <w:b w:val="0"/>
          <w:sz w:val="22"/>
        </w:rPr>
        <w:t>that I found you alone,</w:t>
      </w:r>
    </w:p>
    <w:p>
      <w:r>
        <w:rPr>
          <w:rFonts w:ascii="Arial" w:hAnsi="Arial" w:eastAsia="Arial"/>
          <w:b w:val="0"/>
          <w:sz w:val="22"/>
        </w:rPr>
        <w:t>looking for conversation,</w:t>
      </w:r>
    </w:p>
    <w:p>
      <w:r>
        <w:rPr>
          <w:rFonts w:ascii="Arial" w:hAnsi="Arial" w:eastAsia="Arial"/>
          <w:b w:val="0"/>
          <w:sz w:val="22"/>
        </w:rPr>
        <w:t>sat waiting for someone,</w:t>
      </w:r>
    </w:p>
    <w:p>
      <w:r>
        <w:rPr>
          <w:rFonts w:ascii="Arial" w:hAnsi="Arial" w:eastAsia="Arial"/>
          <w:b w:val="0"/>
          <w:sz w:val="22"/>
        </w:rPr>
        <w:t>in your trilby hat,</w:t>
      </w:r>
    </w:p>
    <w:p>
      <w:r>
        <w:rPr>
          <w:rFonts w:ascii="Arial" w:hAnsi="Arial" w:eastAsia="Arial"/>
          <w:b w:val="0"/>
          <w:sz w:val="22"/>
        </w:rPr>
        <w:t>and in your black coat,</w:t>
      </w:r>
    </w:p>
    <w:p>
      <w:r>
        <w:rPr>
          <w:rFonts w:ascii="Arial" w:hAnsi="Arial" w:eastAsia="Arial"/>
          <w:b w:val="0"/>
          <w:sz w:val="22"/>
        </w:rPr>
        <w:t>sat there as if a vision of a distant past,</w:t>
      </w:r>
    </w:p>
    <w:p>
      <w:r>
        <w:rPr>
          <w:rFonts w:ascii="Arial" w:hAnsi="Arial" w:eastAsia="Arial"/>
          <w:b w:val="0"/>
          <w:sz w:val="22"/>
        </w:rPr>
        <w:t>the 1940's or the 1950's,</w:t>
      </w:r>
    </w:p>
    <w:p>
      <w:r>
        <w:rPr>
          <w:rFonts w:ascii="Arial" w:hAnsi="Arial" w:eastAsia="Arial"/>
          <w:b w:val="0"/>
          <w:sz w:val="22"/>
        </w:rPr>
        <w:t>stylish and elegant like Cary Grant,</w:t>
      </w:r>
    </w:p>
    <w:p>
      <w:r>
        <w:rPr>
          <w:rFonts w:ascii="Arial" w:hAnsi="Arial" w:eastAsia="Arial"/>
          <w:b w:val="0"/>
          <w:sz w:val="22"/>
        </w:rPr>
        <w:t>yes, you,</w:t>
      </w:r>
    </w:p>
    <w:p>
      <w:r>
        <w:rPr>
          <w:rFonts w:ascii="Arial" w:hAnsi="Arial" w:eastAsia="Arial"/>
          <w:b w:val="0"/>
          <w:sz w:val="22"/>
        </w:rPr>
        <w:t>sat at the bar looking into the mirror,</w:t>
      </w:r>
    </w:p>
    <w:p>
      <w:r>
        <w:rPr>
          <w:rFonts w:ascii="Arial" w:hAnsi="Arial" w:eastAsia="Arial"/>
          <w:b w:val="0"/>
          <w:sz w:val="22"/>
        </w:rPr>
        <w:t>so, content with a glass of whiskey in hand,</w:t>
      </w:r>
    </w:p>
    <w:p>
      <w:r>
        <w:rPr>
          <w:rFonts w:ascii="Arial" w:hAnsi="Arial" w:eastAsia="Arial"/>
          <w:b w:val="0"/>
          <w:sz w:val="22"/>
        </w:rPr>
        <w:t>with your civil sensibilities, and your intellect and your wit,</w:t>
      </w:r>
    </w:p>
    <w:p>
      <w:r>
        <w:rPr>
          <w:rFonts w:ascii="Arial" w:hAnsi="Arial" w:eastAsia="Arial"/>
          <w:b w:val="0"/>
          <w:sz w:val="22"/>
        </w:rPr>
        <w:t>waiting to unleash them in some joyous revelry,</w:t>
      </w:r>
    </w:p>
    <w:p>
      <w:r>
        <w:rPr>
          <w:rFonts w:ascii="Arial" w:hAnsi="Arial" w:eastAsia="Arial"/>
          <w:b w:val="0"/>
          <w:sz w:val="22"/>
        </w:rPr>
        <w:t>that in time I would come to always expect,</w:t>
      </w:r>
    </w:p>
    <w:p>
      <w:r>
        <w:rPr>
          <w:rFonts w:ascii="Arial" w:hAnsi="Arial" w:eastAsia="Arial"/>
          <w:b w:val="0"/>
          <w:sz w:val="22"/>
        </w:rPr>
        <w:t>a moment, a moment before we met,</w:t>
      </w:r>
    </w:p>
    <w:p>
      <w:r>
        <w:rPr>
          <w:rFonts w:ascii="Arial" w:hAnsi="Arial" w:eastAsia="Arial"/>
          <w:b w:val="0"/>
          <w:sz w:val="22"/>
        </w:rPr>
        <w:t>as you sat there with your smouldering looks,</w:t>
      </w:r>
    </w:p>
    <w:p>
      <w:r>
        <w:rPr>
          <w:rFonts w:ascii="Arial" w:hAnsi="Arial" w:eastAsia="Arial"/>
          <w:b w:val="0"/>
          <w:sz w:val="22"/>
        </w:rPr>
        <w:t>and on first sight,</w:t>
      </w:r>
    </w:p>
    <w:p>
      <w:r>
        <w:rPr>
          <w:rFonts w:ascii="Arial" w:hAnsi="Arial" w:eastAsia="Arial"/>
          <w:b w:val="0"/>
          <w:sz w:val="22"/>
        </w:rPr>
        <w:t>I presumed wrong you were a man of machiavellian ways,</w:t>
      </w:r>
    </w:p>
    <w:p>
      <w:r>
        <w:rPr>
          <w:rFonts w:ascii="Arial" w:hAnsi="Arial" w:eastAsia="Arial"/>
          <w:b w:val="0"/>
          <w:sz w:val="22"/>
        </w:rPr>
        <w:t>but you were not at all like the image that I first saw,</w:t>
      </w:r>
    </w:p>
    <w:p>
      <w:r>
        <w:rPr>
          <w:rFonts w:ascii="Arial" w:hAnsi="Arial" w:eastAsia="Arial"/>
          <w:b w:val="0"/>
          <w:sz w:val="22"/>
        </w:rPr>
        <w:t>you were the opposite, and now you are known to me,</w:t>
      </w:r>
    </w:p>
    <w:p>
      <w:r>
        <w:rPr>
          <w:rFonts w:ascii="Arial" w:hAnsi="Arial" w:eastAsia="Arial"/>
          <w:b w:val="0"/>
          <w:sz w:val="22"/>
        </w:rPr>
        <w:t>your heart is as open as book could get,</w:t>
      </w:r>
    </w:p>
    <w:p>
      <w:r>
        <w:rPr>
          <w:rFonts w:ascii="Arial" w:hAnsi="Arial" w:eastAsia="Arial"/>
          <w:b w:val="0"/>
          <w:sz w:val="22"/>
        </w:rPr>
        <w:t>and your mind how sharp it is,</w:t>
      </w:r>
    </w:p>
    <w:p>
      <w:r>
        <w:rPr>
          <w:rFonts w:ascii="Arial" w:hAnsi="Arial" w:eastAsia="Arial"/>
          <w:b w:val="0"/>
          <w:sz w:val="22"/>
        </w:rPr>
        <w:t>and happily, here you are again,</w:t>
      </w:r>
    </w:p>
    <w:p>
      <w:r>
        <w:rPr>
          <w:rFonts w:ascii="Arial" w:hAnsi="Arial" w:eastAsia="Arial"/>
          <w:b w:val="0"/>
          <w:sz w:val="22"/>
        </w:rPr>
        <w:t>a pleasure to see you as stylish,</w:t>
      </w:r>
    </w:p>
    <w:p>
      <w:r>
        <w:rPr>
          <w:rFonts w:ascii="Arial" w:hAnsi="Arial" w:eastAsia="Arial"/>
          <w:b w:val="0"/>
          <w:sz w:val="22"/>
        </w:rPr>
        <w:t>and as elegant as a man could get,</w:t>
      </w:r>
    </w:p>
    <w:p>
      <w:r>
        <w:rPr>
          <w:rFonts w:ascii="Arial" w:hAnsi="Arial" w:eastAsia="Arial"/>
          <w:b w:val="0"/>
          <w:sz w:val="22"/>
        </w:rPr>
        <w:t>waiting for me at the bar with a drink for you and me,</w:t>
      </w:r>
    </w:p>
    <w:p>
      <w:r>
        <w:rPr>
          <w:rFonts w:ascii="Arial" w:hAnsi="Arial" w:eastAsia="Arial"/>
          <w:b w:val="0"/>
          <w:sz w:val="22"/>
        </w:rPr>
        <w:t>on a night in a bar like in the film Casablanca,</w:t>
      </w:r>
    </w:p>
    <w:p>
      <w:r>
        <w:rPr>
          <w:rFonts w:ascii="Arial" w:hAnsi="Arial" w:eastAsia="Arial"/>
          <w:b w:val="0"/>
          <w:sz w:val="22"/>
        </w:rPr>
        <w:t>a night, a night that we will fill with good conversation,</w:t>
      </w:r>
    </w:p>
    <w:p>
      <w:r>
        <w:rPr>
          <w:rFonts w:ascii="Arial" w:hAnsi="Arial" w:eastAsia="Arial"/>
          <w:b w:val="0"/>
          <w:sz w:val="22"/>
        </w:rPr>
        <w:t>and smiles and laughter,</w:t>
      </w:r>
    </w:p>
    <w:p>
      <w:r>
        <w:rPr>
          <w:rFonts w:ascii="Arial" w:hAnsi="Arial" w:eastAsia="Arial"/>
          <w:b w:val="0"/>
          <w:sz w:val="22"/>
        </w:rPr>
        <w:t>a night that we will never forget.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