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filter the coffee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 filter the coffee,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whilst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tread softly,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 the rug,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in your dressing gown,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bright eyed and all cosy and snug,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filter the coffee,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croissants are done,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fruit and the orange juice are on the table,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bathe,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light of the glorious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pour the coffee,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walk over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fragrance wafts over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wrap your arms around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they sparkle in the 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kiss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kiss me gently,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smile as happy as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happy as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filled with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filled with the love of you.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Good morning my loved 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good morning my loved one I say,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we bathe,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light of the glorious sun.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