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fell for it</w:t>
      </w:r>
    </w:p>
    <w:p/>
    <w:p>
      <w:r>
        <w:rPr>
          <w:rFonts w:ascii="Arial" w:hAnsi="Arial" w:eastAsia="Arial"/>
          <w:b w:val="0"/>
          <w:sz w:val="22"/>
        </w:rPr>
        <w:t>I fell for it,</w:t>
      </w:r>
    </w:p>
    <w:p>
      <w:r>
        <w:rPr>
          <w:rFonts w:ascii="Arial" w:hAnsi="Arial" w:eastAsia="Arial"/>
          <w:b w:val="0"/>
          <w:sz w:val="22"/>
        </w:rPr>
        <w:t>I fell for someone new,</w:t>
      </w:r>
    </w:p>
    <w:p>
      <w:r>
        <w:rPr>
          <w:rFonts w:ascii="Arial" w:hAnsi="Arial" w:eastAsia="Arial"/>
          <w:b w:val="0"/>
          <w:sz w:val="22"/>
        </w:rPr>
        <w:t>I fell for you,</w:t>
      </w:r>
    </w:p>
    <w:p>
      <w:r>
        <w:rPr>
          <w:rFonts w:ascii="Arial" w:hAnsi="Arial" w:eastAsia="Arial"/>
          <w:b w:val="0"/>
          <w:sz w:val="22"/>
        </w:rPr>
        <w:t>I fell for the look of love,</w:t>
      </w:r>
    </w:p>
    <w:p>
      <w:r>
        <w:rPr>
          <w:rFonts w:ascii="Arial" w:hAnsi="Arial" w:eastAsia="Arial"/>
          <w:b w:val="0"/>
          <w:sz w:val="22"/>
        </w:rPr>
        <w:t>that you cast upon me,</w:t>
      </w:r>
    </w:p>
    <w:p>
      <w:r>
        <w:rPr>
          <w:rFonts w:ascii="Arial" w:hAnsi="Arial" w:eastAsia="Arial"/>
          <w:b w:val="0"/>
          <w:sz w:val="22"/>
        </w:rPr>
        <w:t>you with those eyes that shine so blue,</w:t>
      </w:r>
    </w:p>
    <w:p>
      <w:r>
        <w:rPr>
          <w:rFonts w:ascii="Arial" w:hAnsi="Arial" w:eastAsia="Arial"/>
          <w:b w:val="0"/>
          <w:sz w:val="22"/>
        </w:rPr>
        <w:t>a second,</w:t>
      </w:r>
    </w:p>
    <w:p>
      <w:r>
        <w:rPr>
          <w:rFonts w:ascii="Arial" w:hAnsi="Arial" w:eastAsia="Arial"/>
          <w:b w:val="0"/>
          <w:sz w:val="22"/>
        </w:rPr>
        <w:t>a split second was all it took,</w:t>
      </w:r>
    </w:p>
    <w:p>
      <w:r>
        <w:rPr>
          <w:rFonts w:ascii="Arial" w:hAnsi="Arial" w:eastAsia="Arial"/>
          <w:b w:val="0"/>
          <w:sz w:val="22"/>
        </w:rPr>
        <w:t>and in my gaze,</w:t>
      </w:r>
    </w:p>
    <w:p>
      <w:r>
        <w:rPr>
          <w:rFonts w:ascii="Arial" w:hAnsi="Arial" w:eastAsia="Arial"/>
          <w:b w:val="0"/>
          <w:sz w:val="22"/>
        </w:rPr>
        <w:t>you were captured,</w:t>
      </w:r>
    </w:p>
    <w:p>
      <w:r>
        <w:rPr>
          <w:rFonts w:ascii="Arial" w:hAnsi="Arial" w:eastAsia="Arial"/>
          <w:b w:val="0"/>
          <w:sz w:val="22"/>
        </w:rPr>
        <w:t>yes you, with your fleeting ways,</w:t>
      </w:r>
    </w:p>
    <w:p>
      <w:r>
        <w:rPr>
          <w:rFonts w:ascii="Arial" w:hAnsi="Arial" w:eastAsia="Arial"/>
          <w:b w:val="0"/>
          <w:sz w:val="22"/>
        </w:rPr>
        <w:t>but I stopped you and said hello,</w:t>
      </w:r>
    </w:p>
    <w:p>
      <w:r>
        <w:rPr>
          <w:rFonts w:ascii="Arial" w:hAnsi="Arial" w:eastAsia="Arial"/>
          <w:b w:val="0"/>
          <w:sz w:val="22"/>
        </w:rPr>
        <w:t>and my heart,</w:t>
      </w:r>
    </w:p>
    <w:p>
      <w:r>
        <w:rPr>
          <w:rFonts w:ascii="Arial" w:hAnsi="Arial" w:eastAsia="Arial"/>
          <w:b w:val="0"/>
          <w:sz w:val="22"/>
        </w:rPr>
        <w:t>my heart it already did not want to let you go,</w:t>
      </w:r>
    </w:p>
    <w:p>
      <w:r>
        <w:rPr>
          <w:rFonts w:ascii="Arial" w:hAnsi="Arial" w:eastAsia="Arial"/>
          <w:b w:val="0"/>
          <w:sz w:val="22"/>
        </w:rPr>
        <w:t>and how you smiled at me so gloriously,</w:t>
      </w:r>
    </w:p>
    <w:p>
      <w:r>
        <w:rPr>
          <w:rFonts w:ascii="Arial" w:hAnsi="Arial" w:eastAsia="Arial"/>
          <w:b w:val="0"/>
          <w:sz w:val="22"/>
        </w:rPr>
        <w:t>and how warm and intriguing you seemed to me,</w:t>
      </w:r>
    </w:p>
    <w:p>
      <w:r>
        <w:rPr>
          <w:rFonts w:ascii="Arial" w:hAnsi="Arial" w:eastAsia="Arial"/>
          <w:b w:val="0"/>
          <w:sz w:val="22"/>
        </w:rPr>
        <w:t>and how beautiful you looked in your black dress,</w:t>
      </w:r>
    </w:p>
    <w:p>
      <w:r>
        <w:rPr>
          <w:rFonts w:ascii="Arial" w:hAnsi="Arial" w:eastAsia="Arial"/>
          <w:b w:val="0"/>
          <w:sz w:val="22"/>
        </w:rPr>
        <w:t>with your earrings in,</w:t>
      </w:r>
    </w:p>
    <w:p>
      <w:r>
        <w:rPr>
          <w:rFonts w:ascii="Arial" w:hAnsi="Arial" w:eastAsia="Arial"/>
          <w:b w:val="0"/>
          <w:sz w:val="22"/>
        </w:rPr>
        <w:t>and with your hair a bit of mess,</w:t>
      </w:r>
    </w:p>
    <w:p>
      <w:r>
        <w:rPr>
          <w:rFonts w:ascii="Arial" w:hAnsi="Arial" w:eastAsia="Arial"/>
          <w:b w:val="0"/>
          <w:sz w:val="22"/>
        </w:rPr>
        <w:t>after coming in from the rain,</w:t>
      </w:r>
    </w:p>
    <w:p>
      <w:r>
        <w:rPr>
          <w:rFonts w:ascii="Arial" w:hAnsi="Arial" w:eastAsia="Arial"/>
          <w:b w:val="0"/>
          <w:sz w:val="22"/>
        </w:rPr>
        <w:t>and how enticing you were to me,</w:t>
      </w:r>
    </w:p>
    <w:p>
      <w:r>
        <w:rPr>
          <w:rFonts w:ascii="Arial" w:hAnsi="Arial" w:eastAsia="Arial"/>
          <w:b w:val="0"/>
          <w:sz w:val="22"/>
        </w:rPr>
        <w:t>you with your eyes all aglow,</w:t>
      </w:r>
    </w:p>
    <w:p>
      <w:r>
        <w:rPr>
          <w:rFonts w:ascii="Arial" w:hAnsi="Arial" w:eastAsia="Arial"/>
          <w:b w:val="0"/>
          <w:sz w:val="22"/>
        </w:rPr>
        <w:t>as I walked towards you,</w:t>
      </w:r>
    </w:p>
    <w:p>
      <w:r>
        <w:rPr>
          <w:rFonts w:ascii="Arial" w:hAnsi="Arial" w:eastAsia="Arial"/>
          <w:b w:val="0"/>
          <w:sz w:val="22"/>
        </w:rPr>
        <w:t>from across the other side of the room,</w:t>
      </w:r>
    </w:p>
    <w:p>
      <w:r>
        <w:rPr>
          <w:rFonts w:ascii="Arial" w:hAnsi="Arial" w:eastAsia="Arial"/>
          <w:b w:val="0"/>
          <w:sz w:val="22"/>
        </w:rPr>
        <w:t>a stranger who you did not know,</w:t>
      </w:r>
    </w:p>
    <w:p>
      <w:r>
        <w:rPr>
          <w:rFonts w:ascii="Arial" w:hAnsi="Arial" w:eastAsia="Arial"/>
          <w:b w:val="0"/>
          <w:sz w:val="22"/>
        </w:rPr>
        <w:t>but how you welcomed me though,</w:t>
      </w:r>
    </w:p>
    <w:p>
      <w:r>
        <w:rPr>
          <w:rFonts w:ascii="Arial" w:hAnsi="Arial" w:eastAsia="Arial"/>
          <w:b w:val="0"/>
          <w:sz w:val="22"/>
        </w:rPr>
        <w:t>and how my heart it melted,</w:t>
      </w:r>
    </w:p>
    <w:p>
      <w:r>
        <w:rPr>
          <w:rFonts w:ascii="Arial" w:hAnsi="Arial" w:eastAsia="Arial"/>
          <w:b w:val="0"/>
          <w:sz w:val="22"/>
        </w:rPr>
        <w:t>how my heart it melted when you looked at me,</w:t>
      </w:r>
    </w:p>
    <w:p>
      <w:r>
        <w:rPr>
          <w:rFonts w:ascii="Arial" w:hAnsi="Arial" w:eastAsia="Arial"/>
          <w:b w:val="0"/>
          <w:sz w:val="22"/>
        </w:rPr>
        <w:t>and simply said hello.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