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drink a little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drink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drink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sometimes drink not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want to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 I drink to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forget to remember how much I have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drink and I try not to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drink, but you I cannot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I was drunk all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my memories are only full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body filled with beer and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I wish you were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then I would have no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you were here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my tears remind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your life was only borrowed,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borrowed from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borrowed from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borrowed from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borrowed from where our love was filled with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 aches because I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I am alone, and only filled with sorrows,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stands still and loneliness it creeps over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far too much beer and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much beer, wine, and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likely there will only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will only be a headache tomorrow.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