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dreamt across the sea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dreamt across the sea, I dreamt of you and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dreamt of us holding hands, and of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all the visions that you had seen,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dreamt of us, and your embrace,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pleasures of you and me.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dreamt of us, and where we will wander,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our time upon the Earth, such is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magical, and so, filled with possibilities.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