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did not understand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did not understand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were an enigma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were an enigma,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confusing puzzle that I could never completely understand,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hid behind a mask,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never revealed your heart or your feelings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blank faced so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no smiles and only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took your place upon the stage,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were not happy in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sadly,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took your own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such a young 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complexities of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suffering,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cruelty of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self-doubt that plagues so many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haunts them and deprives them of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modern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ravages you and overcomplicates the life that you lead,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terrible it is to be unable to 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truly 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be truly free of mental stress and the pain of the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eats away at your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eats you whole,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deletes most days of your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they are so forgettable,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because they are life is mostly blank,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except for the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continual revisitations,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the bombardment of negative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interrupt your days and nights,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sadly, even in sleep you cannot escape,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terrible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construction of society in such a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a way as to create such stress,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because of the stress,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drowned in it and suffered more than most,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could not find a balance in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only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shuffled off your mortal coil far too quick,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ceased to exist,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ceased to exist far too rapidly,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did not understand,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you were truly going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regret every second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regret every second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too late,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too late,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fate was sealed by mental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me never revealed,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sad I am to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did not know of your struggle and the mental battle,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war inside your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memories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memories of you in a bitter never-ending refrain.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