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 close my eyes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close my eyes.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think of simple things,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my day is far too complex,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my mind is overwhelmed far too many times,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when I close my eyes,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in the blackness and in my mind, there is a peace,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peace that is so often hard to find,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imagine the stars in the heavens.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imagine them twinkling in my eyes,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yes, I imagine them,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thought of light it is a funny thing,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just the thought of light, it rejuvenates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it liberates me from the days blackness it does,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my imagination it does too,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my worries they are far away,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can sit for hours with my eyes closed,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can sleep whilst awake,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can sit happily in such a happy state,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can while the time away and not care at all,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can block out the world so easily,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glad I am, because the world is full of fools,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it is good not to have to not suffer them at all,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so, I close my eyes and I think of simple things,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my day is far too complex,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my mind is overwhelmed by far too many things,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generally filled with stress,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when I close my eyes in the blackness,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in my mind, there is a peace,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peace that is so often hard to find,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am glad to have peace,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rare peace,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time to finally unwind.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