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beg to differ</w:t>
      </w:r>
    </w:p>
    <w:p/>
    <w:p>
      <w:r>
        <w:rPr>
          <w:rFonts w:ascii="Arial" w:hAnsi="Arial" w:eastAsia="Arial"/>
          <w:b w:val="0"/>
          <w:sz w:val="22"/>
        </w:rPr>
        <w:t>I beg to differ about your desires,</w:t>
      </w:r>
    </w:p>
    <w:p>
      <w:r>
        <w:rPr>
          <w:rFonts w:ascii="Arial" w:hAnsi="Arial" w:eastAsia="Arial"/>
          <w:b w:val="0"/>
          <w:sz w:val="22"/>
        </w:rPr>
        <w:t>they seem insane to me,</w:t>
      </w:r>
    </w:p>
    <w:p>
      <w:r>
        <w:rPr>
          <w:rFonts w:ascii="Arial" w:hAnsi="Arial" w:eastAsia="Arial"/>
          <w:b w:val="0"/>
          <w:sz w:val="22"/>
        </w:rPr>
        <w:t>oh, this incessant need,</w:t>
      </w:r>
    </w:p>
    <w:p>
      <w:r>
        <w:rPr>
          <w:rFonts w:ascii="Arial" w:hAnsi="Arial" w:eastAsia="Arial"/>
          <w:b w:val="0"/>
          <w:sz w:val="22"/>
        </w:rPr>
        <w:t>for you to be a star,</w:t>
      </w:r>
    </w:p>
    <w:p>
      <w:r>
        <w:rPr>
          <w:rFonts w:ascii="Arial" w:hAnsi="Arial" w:eastAsia="Arial"/>
          <w:b w:val="0"/>
          <w:sz w:val="22"/>
        </w:rPr>
        <w:t>to be not who you are,</w:t>
      </w:r>
    </w:p>
    <w:p>
      <w:r>
        <w:rPr>
          <w:rFonts w:ascii="Arial" w:hAnsi="Arial" w:eastAsia="Arial"/>
          <w:b w:val="0"/>
          <w:sz w:val="22"/>
        </w:rPr>
        <w:t>by creating false realities,</w:t>
      </w:r>
    </w:p>
    <w:p>
      <w:r>
        <w:rPr>
          <w:rFonts w:ascii="Arial" w:hAnsi="Arial" w:eastAsia="Arial"/>
          <w:b w:val="0"/>
          <w:sz w:val="22"/>
        </w:rPr>
        <w:t>wouldn't you rather be successful,</w:t>
      </w:r>
    </w:p>
    <w:p>
      <w:r>
        <w:rPr>
          <w:rFonts w:ascii="Arial" w:hAnsi="Arial" w:eastAsia="Arial"/>
          <w:b w:val="0"/>
          <w:sz w:val="22"/>
        </w:rPr>
        <w:t>by being you and being talented,</w:t>
      </w:r>
    </w:p>
    <w:p>
      <w:r>
        <w:rPr>
          <w:rFonts w:ascii="Arial" w:hAnsi="Arial" w:eastAsia="Arial"/>
          <w:b w:val="0"/>
          <w:sz w:val="22"/>
        </w:rPr>
        <w:t>rather than being a rent a gob,</w:t>
      </w:r>
    </w:p>
    <w:p>
      <w:r>
        <w:rPr>
          <w:rFonts w:ascii="Arial" w:hAnsi="Arial" w:eastAsia="Arial"/>
          <w:b w:val="0"/>
          <w:sz w:val="22"/>
        </w:rPr>
        <w:t>because what is the point,</w:t>
      </w:r>
    </w:p>
    <w:p>
      <w:r>
        <w:rPr>
          <w:rFonts w:ascii="Arial" w:hAnsi="Arial" w:eastAsia="Arial"/>
          <w:b w:val="0"/>
          <w:sz w:val="22"/>
        </w:rPr>
        <w:t>when there is more value in reality,</w:t>
      </w:r>
    </w:p>
    <w:p>
      <w:r>
        <w:rPr>
          <w:rFonts w:ascii="Arial" w:hAnsi="Arial" w:eastAsia="Arial"/>
          <w:b w:val="0"/>
          <w:sz w:val="22"/>
        </w:rPr>
        <w:t>because in reality there is truth,</w:t>
      </w:r>
    </w:p>
    <w:p>
      <w:r>
        <w:rPr>
          <w:rFonts w:ascii="Arial" w:hAnsi="Arial" w:eastAsia="Arial"/>
          <w:b w:val="0"/>
          <w:sz w:val="22"/>
        </w:rPr>
        <w:t>but so many people who want to be celebrities,</w:t>
      </w:r>
    </w:p>
    <w:p>
      <w:r>
        <w:rPr>
          <w:rFonts w:ascii="Arial" w:hAnsi="Arial" w:eastAsia="Arial"/>
          <w:b w:val="0"/>
          <w:sz w:val="22"/>
        </w:rPr>
        <w:t>and who claim to be celebrities,</w:t>
      </w:r>
    </w:p>
    <w:p>
      <w:r>
        <w:rPr>
          <w:rFonts w:ascii="Arial" w:hAnsi="Arial" w:eastAsia="Arial"/>
          <w:b w:val="0"/>
          <w:sz w:val="22"/>
        </w:rPr>
        <w:t>and who only give their opinions vociferously,</w:t>
      </w:r>
    </w:p>
    <w:p>
      <w:r>
        <w:rPr>
          <w:rFonts w:ascii="Arial" w:hAnsi="Arial" w:eastAsia="Arial"/>
          <w:b w:val="0"/>
          <w:sz w:val="22"/>
        </w:rPr>
        <w:t>they have countless problems,</w:t>
      </w:r>
    </w:p>
    <w:p>
      <w:r>
        <w:rPr>
          <w:rFonts w:ascii="Arial" w:hAnsi="Arial" w:eastAsia="Arial"/>
          <w:b w:val="0"/>
          <w:sz w:val="22"/>
        </w:rPr>
        <w:t>and they suffer continually,</w:t>
      </w:r>
    </w:p>
    <w:p>
      <w:r>
        <w:rPr>
          <w:rFonts w:ascii="Arial" w:hAnsi="Arial" w:eastAsia="Arial"/>
          <w:b w:val="0"/>
          <w:sz w:val="22"/>
        </w:rPr>
        <w:t>a lot of the time,</w:t>
      </w:r>
    </w:p>
    <w:p>
      <w:r>
        <w:rPr>
          <w:rFonts w:ascii="Arial" w:hAnsi="Arial" w:eastAsia="Arial"/>
          <w:b w:val="0"/>
          <w:sz w:val="22"/>
        </w:rPr>
        <w:t>because of their own ego and conflict,</w:t>
      </w:r>
    </w:p>
    <w:p>
      <w:r>
        <w:rPr>
          <w:rFonts w:ascii="Arial" w:hAnsi="Arial" w:eastAsia="Arial"/>
          <w:b w:val="0"/>
          <w:sz w:val="22"/>
        </w:rPr>
        <w:t>and a lot of them,</w:t>
      </w:r>
    </w:p>
    <w:p>
      <w:r>
        <w:rPr>
          <w:rFonts w:ascii="Arial" w:hAnsi="Arial" w:eastAsia="Arial"/>
          <w:b w:val="0"/>
          <w:sz w:val="22"/>
        </w:rPr>
        <w:t>all they are known for,</w:t>
      </w:r>
    </w:p>
    <w:p>
      <w:r>
        <w:rPr>
          <w:rFonts w:ascii="Arial" w:hAnsi="Arial" w:eastAsia="Arial"/>
          <w:b w:val="0"/>
          <w:sz w:val="22"/>
        </w:rPr>
        <w:t>is shooting their mouth off incessantly,</w:t>
      </w:r>
    </w:p>
    <w:p>
      <w:r>
        <w:rPr>
          <w:rFonts w:ascii="Arial" w:hAnsi="Arial" w:eastAsia="Arial"/>
          <w:b w:val="0"/>
          <w:sz w:val="22"/>
        </w:rPr>
        <w:t>and far too many of them have no real talent,</w:t>
      </w:r>
    </w:p>
    <w:p>
      <w:r>
        <w:rPr>
          <w:rFonts w:ascii="Arial" w:hAnsi="Arial" w:eastAsia="Arial"/>
          <w:b w:val="0"/>
          <w:sz w:val="22"/>
        </w:rPr>
        <w:t>apart from being opinionated,</w:t>
      </w:r>
    </w:p>
    <w:p>
      <w:r>
        <w:rPr>
          <w:rFonts w:ascii="Arial" w:hAnsi="Arial" w:eastAsia="Arial"/>
          <w:b w:val="0"/>
          <w:sz w:val="22"/>
        </w:rPr>
        <w:t>and how empty and worthless that is,</w:t>
      </w:r>
    </w:p>
    <w:p>
      <w:r>
        <w:rPr>
          <w:rFonts w:ascii="Arial" w:hAnsi="Arial" w:eastAsia="Arial"/>
          <w:b w:val="0"/>
          <w:sz w:val="22"/>
        </w:rPr>
        <w:t>and that way of thinking and being,</w:t>
      </w:r>
    </w:p>
    <w:p>
      <w:r>
        <w:rPr>
          <w:rFonts w:ascii="Arial" w:hAnsi="Arial" w:eastAsia="Arial"/>
          <w:b w:val="0"/>
          <w:sz w:val="22"/>
        </w:rPr>
        <w:t>it is only detrimental to society,</w:t>
      </w:r>
    </w:p>
    <w:p>
      <w:r>
        <w:rPr>
          <w:rFonts w:ascii="Arial" w:hAnsi="Arial" w:eastAsia="Arial"/>
          <w:b w:val="0"/>
          <w:sz w:val="22"/>
        </w:rPr>
        <w:t>and it is not what society really needs.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