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await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heaven I wait,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angels stand either side of heavens gates,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pound and I pound,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not heard,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not heard in heaven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I turn to the angels,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and, no one will let me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not even they, as they do not have the key,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far as I can tell God has gone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God has gone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in limbo in my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trapped on the edge of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not alone with the angels who smile so beautifully,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clue where God is and I do not wish to guess,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despite God being missing the angels,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are cheerful anyway,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several days of feasting and chatting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surprisingly, the devil appears carrying shopping and undresses before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washes off the red paint upon his body,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takes off his horns and his tail,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says surprise as the angel’s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introduces himself as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has a good laugh about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says he went food shopping,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I rapidly awake,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strange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strange dream today.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