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am tired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tired,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tired of your lies,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tired of your cries,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tired of your fake misery,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tired of your me, me, me.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Tired of you, for you frustrate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irritate me and it is not how it should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deliberately set out to annoy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cause me misery and how ugly it makes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how I cannot stand to look at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are repugnant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what makes you so?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Now I do not know,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it is to me a bloody awful mystery,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wish I could ship you off to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unfortunately,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unfortunately, you live next door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not a possibility,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are a nightmare neighbour,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probably always will be.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tired,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tired of your lies,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tired of your cries,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tired of your fake misery,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tired of your me, me, me.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Tired of you talking to me over the garden fence,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glad to go in for my tea,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glad to go in for my tea.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