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am off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am off to fight an army, I am off to fight,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off to fight an army of me, I am off to wage a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off to wage a war upon my own body,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off to leave sobriety behind,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off to drink and to stumble and to wobble intoxicatedly,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am off to fight an army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off to do things to my body,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my body tells me not too you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am off to fight a war upon an army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me who is usually quite coordinated,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instead, people will see a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drinking as much alcohol,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much alcohol as there would be needed to water a tree,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enough water for a tree to survive,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enough alcohol for me to be as drunk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I end up chained to a lamppost,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my head in a bin with my legs sticking in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probably will not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would not be surprised you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when I am drunk,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legs they have a tendency,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tendency to go everywhere and rather spontaneously,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spontaneously as could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brain and my vision will not thank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my intoxicated revelry,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will be happy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laughing and talking all night in the pubs and the clubs,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drinking as much alcohol,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much alcohol as 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there would be needed to water a tree.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